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40066237" w:rsidR="00BF7F06" w:rsidRPr="00A11D21" w:rsidRDefault="00046BD4" w:rsidP="009E4AB7">
      <w:pPr>
        <w:rPr>
          <w:rFonts w:ascii="Calibri" w:hAnsi="Calibri" w:cs="Calibri"/>
          <w:b/>
          <w:bCs/>
        </w:rPr>
      </w:pPr>
      <w:r>
        <w:rPr>
          <w:rFonts w:ascii="Calibri" w:hAnsi="Calibri" w:cs="Calibri"/>
          <w:b/>
          <w:bCs/>
        </w:rPr>
        <w:t>Fighting For My Family</w:t>
      </w:r>
    </w:p>
    <w:p w14:paraId="2CDC2AFF" w14:textId="084534C6" w:rsidR="007A6325" w:rsidRPr="00A11D21" w:rsidRDefault="00231A67" w:rsidP="009E4AB7">
      <w:pPr>
        <w:rPr>
          <w:rFonts w:ascii="Calibri" w:hAnsi="Calibri" w:cs="Calibri"/>
          <w:b/>
          <w:bCs/>
        </w:rPr>
      </w:pPr>
      <w:r>
        <w:rPr>
          <w:rFonts w:ascii="Calibri" w:hAnsi="Calibri" w:cs="Calibri"/>
          <w:b/>
          <w:bCs/>
        </w:rPr>
        <w:t xml:space="preserve">How To Talk </w:t>
      </w:r>
      <w:proofErr w:type="gramStart"/>
      <w:r>
        <w:rPr>
          <w:rFonts w:ascii="Calibri" w:hAnsi="Calibri" w:cs="Calibri"/>
          <w:b/>
          <w:bCs/>
        </w:rPr>
        <w:t>To</w:t>
      </w:r>
      <w:proofErr w:type="gramEnd"/>
      <w:r>
        <w:rPr>
          <w:rFonts w:ascii="Calibri" w:hAnsi="Calibri" w:cs="Calibri"/>
          <w:b/>
          <w:bCs/>
        </w:rPr>
        <w:t xml:space="preserve"> Kids About Sex</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3</w:t>
      </w:r>
      <w:r w:rsidR="00B47A64">
        <w:rPr>
          <w:rFonts w:ascii="Calibri" w:hAnsi="Calibri" w:cs="Calibri"/>
          <w:b/>
          <w:bCs/>
        </w:rPr>
        <w:t xml:space="preserve"> of </w:t>
      </w:r>
      <w:r w:rsidR="00046BD4">
        <w:rPr>
          <w:rFonts w:ascii="Calibri" w:hAnsi="Calibri" w:cs="Calibri"/>
          <w:b/>
          <w:bCs/>
        </w:rPr>
        <w:t>3</w:t>
      </w:r>
      <w:r w:rsidR="00C01D01" w:rsidRPr="00A11D21">
        <w:rPr>
          <w:rFonts w:ascii="Calibri" w:hAnsi="Calibri" w:cs="Calibri"/>
          <w:b/>
          <w:bCs/>
        </w:rPr>
        <w:t>)</w:t>
      </w:r>
    </w:p>
    <w:p w14:paraId="156A3DE0" w14:textId="3FAFB874" w:rsidR="007A6325" w:rsidRPr="00A11D21" w:rsidRDefault="00231A67" w:rsidP="009E4AB7">
      <w:pPr>
        <w:rPr>
          <w:rFonts w:ascii="Calibri" w:hAnsi="Calibri" w:cs="Calibri"/>
          <w:b/>
          <w:bCs/>
        </w:rPr>
      </w:pPr>
      <w:r>
        <w:rPr>
          <w:rFonts w:ascii="Calibri" w:hAnsi="Calibri" w:cs="Calibri"/>
          <w:b/>
          <w:bCs/>
        </w:rPr>
        <w:t>Proverbs 5</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90F04DA" w14:textId="3F858722" w:rsidR="00231A67" w:rsidRPr="00231A67" w:rsidRDefault="008C0FFE" w:rsidP="00231A67">
      <w:pPr>
        <w:spacing w:line="276" w:lineRule="auto"/>
        <w:rPr>
          <w:rFonts w:ascii="Calibri" w:hAnsi="Calibri"/>
        </w:rPr>
      </w:pPr>
      <w:r w:rsidRPr="003105A3">
        <w:rPr>
          <w:rFonts w:ascii="Calibri" w:hAnsi="Calibri"/>
          <w:bCs/>
          <w:color w:val="000000" w:themeColor="text1"/>
        </w:rPr>
        <w:t>T</w:t>
      </w:r>
      <w:r w:rsidR="00231A67" w:rsidRPr="00231A67">
        <w:rPr>
          <w:rFonts w:ascii="Calibri" w:hAnsi="Calibri"/>
        </w:rPr>
        <w:t xml:space="preserve">oday we're talking about fighting for our families. You </w:t>
      </w:r>
      <w:proofErr w:type="gramStart"/>
      <w:r w:rsidR="00231A67" w:rsidRPr="00231A67">
        <w:rPr>
          <w:rFonts w:ascii="Calibri" w:hAnsi="Calibri"/>
        </w:rPr>
        <w:t>have to</w:t>
      </w:r>
      <w:proofErr w:type="gramEnd"/>
      <w:r w:rsidR="00231A67" w:rsidRPr="00231A67">
        <w:rPr>
          <w:rFonts w:ascii="Calibri" w:hAnsi="Calibri"/>
        </w:rPr>
        <w:t xml:space="preserve"> fight for your family if you're going to have a strong, healthy, vibrant home. If you're going to have great kids, if you're going to have a dynamic marriage, that's not something that just comes easily. It's something </w:t>
      </w:r>
      <w:r w:rsidRPr="003105A3">
        <w:rPr>
          <w:rFonts w:ascii="Calibri" w:hAnsi="Calibri"/>
          <w:bCs/>
          <w:color w:val="000000" w:themeColor="text1"/>
        </w:rPr>
        <w:t>for which</w:t>
      </w:r>
      <w:r w:rsidR="00231A67" w:rsidRPr="003105A3">
        <w:rPr>
          <w:rFonts w:ascii="Calibri" w:hAnsi="Calibri"/>
          <w:color w:val="000000" w:themeColor="text1"/>
        </w:rPr>
        <w:t xml:space="preserve"> </w:t>
      </w:r>
      <w:r w:rsidR="00231A67" w:rsidRPr="00231A67">
        <w:rPr>
          <w:rFonts w:ascii="Calibri" w:hAnsi="Calibri"/>
        </w:rPr>
        <w:t xml:space="preserve">we </w:t>
      </w:r>
      <w:proofErr w:type="gramStart"/>
      <w:r w:rsidR="00231A67" w:rsidRPr="00231A67">
        <w:rPr>
          <w:rFonts w:ascii="Calibri" w:hAnsi="Calibri"/>
        </w:rPr>
        <w:t>have to</w:t>
      </w:r>
      <w:proofErr w:type="gramEnd"/>
      <w:r w:rsidR="00231A67" w:rsidRPr="00231A67">
        <w:rPr>
          <w:rFonts w:ascii="Calibri" w:hAnsi="Calibri"/>
        </w:rPr>
        <w:t xml:space="preserve"> fight. </w:t>
      </w:r>
    </w:p>
    <w:p w14:paraId="603A0B8A" w14:textId="77777777" w:rsidR="00231A67" w:rsidRPr="00231A67" w:rsidRDefault="00231A67" w:rsidP="00231A67">
      <w:pPr>
        <w:spacing w:line="276" w:lineRule="auto"/>
        <w:rPr>
          <w:rFonts w:ascii="Calibri" w:hAnsi="Calibri"/>
        </w:rPr>
      </w:pPr>
    </w:p>
    <w:p w14:paraId="2DD9A000" w14:textId="77777777" w:rsidR="00231A67" w:rsidRPr="00231A67" w:rsidRDefault="00231A67" w:rsidP="00231A67">
      <w:pPr>
        <w:spacing w:line="276" w:lineRule="auto"/>
        <w:rPr>
          <w:rFonts w:ascii="Calibri" w:hAnsi="Calibri"/>
        </w:rPr>
      </w:pPr>
      <w:r w:rsidRPr="00231A67">
        <w:rPr>
          <w:rFonts w:ascii="Calibri" w:hAnsi="Calibri"/>
        </w:rPr>
        <w:t xml:space="preserve">The scripture has so much to say to us about how we can do that. I want us to look today at a very interesting topic. We're going to talk today about how to talk to kids about sex. </w:t>
      </w:r>
    </w:p>
    <w:p w14:paraId="10DBE4F0" w14:textId="77777777" w:rsidR="00231A67" w:rsidRPr="00231A67" w:rsidRDefault="00231A67" w:rsidP="00231A67">
      <w:pPr>
        <w:spacing w:line="276" w:lineRule="auto"/>
        <w:rPr>
          <w:rFonts w:ascii="Calibri" w:hAnsi="Calibri"/>
        </w:rPr>
      </w:pPr>
    </w:p>
    <w:p w14:paraId="5EEA82DC" w14:textId="3ABD8C7D" w:rsidR="00231A67" w:rsidRPr="00231A67" w:rsidRDefault="00231A67" w:rsidP="00231A67">
      <w:pPr>
        <w:spacing w:line="276" w:lineRule="auto"/>
        <w:rPr>
          <w:rFonts w:ascii="Calibri" w:hAnsi="Calibri"/>
        </w:rPr>
      </w:pPr>
      <w:r w:rsidRPr="00231A67">
        <w:rPr>
          <w:rFonts w:ascii="Calibri" w:hAnsi="Calibri"/>
        </w:rPr>
        <w:t xml:space="preserve">The Bible is so practical. The more I read the Bible, the more I love how the Bible speaks so specifically about things that sometimes we might assume </w:t>
      </w:r>
      <w:r w:rsidR="008C0FFE" w:rsidRPr="003105A3">
        <w:rPr>
          <w:rFonts w:ascii="Calibri" w:hAnsi="Calibri"/>
          <w:bCs/>
          <w:color w:val="000000" w:themeColor="text1"/>
        </w:rPr>
        <w:t>are</w:t>
      </w:r>
      <w:r w:rsidRPr="00231A67">
        <w:rPr>
          <w:rFonts w:ascii="Calibri" w:hAnsi="Calibri"/>
        </w:rPr>
        <w:t xml:space="preserve"> not in the Bible. But the Bible gives us so much practical wisdom on how to build the family and how to build the home. I want us to look today at Proverbs 5-7. It’s </w:t>
      </w:r>
      <w:proofErr w:type="gramStart"/>
      <w:r w:rsidRPr="00231A67">
        <w:rPr>
          <w:rFonts w:ascii="Calibri" w:hAnsi="Calibri"/>
        </w:rPr>
        <w:t>actually in</w:t>
      </w:r>
      <w:proofErr w:type="gramEnd"/>
      <w:r w:rsidRPr="00231A67">
        <w:rPr>
          <w:rFonts w:ascii="Calibri" w:hAnsi="Calibri"/>
        </w:rPr>
        <w:t xml:space="preserve"> three chapters. Solomon</w:t>
      </w:r>
      <w:r w:rsidR="008C0FFE" w:rsidRPr="003105A3">
        <w:rPr>
          <w:rFonts w:ascii="Calibri" w:hAnsi="Calibri"/>
          <w:bCs/>
          <w:color w:val="000000" w:themeColor="text1"/>
        </w:rPr>
        <w:t>’s</w:t>
      </w:r>
      <w:r w:rsidRPr="00231A67">
        <w:rPr>
          <w:rFonts w:ascii="Calibri" w:hAnsi="Calibri"/>
        </w:rPr>
        <w:t xml:space="preserve"> writing to his sons details some powerful wisdom about how kids can stay out of trouble by avoiding sexual sins.</w:t>
      </w:r>
    </w:p>
    <w:p w14:paraId="65AB0A2F" w14:textId="77777777" w:rsidR="00231A67" w:rsidRPr="00231A67" w:rsidRDefault="00231A67" w:rsidP="00231A67">
      <w:pPr>
        <w:spacing w:line="276" w:lineRule="auto"/>
        <w:rPr>
          <w:rFonts w:ascii="Calibri" w:hAnsi="Calibri"/>
        </w:rPr>
      </w:pPr>
    </w:p>
    <w:p w14:paraId="6DB2AC3A" w14:textId="7AE8F806" w:rsidR="00231A67" w:rsidRPr="00231A67" w:rsidRDefault="00231A67" w:rsidP="00231A67">
      <w:pPr>
        <w:spacing w:line="276" w:lineRule="auto"/>
        <w:rPr>
          <w:rFonts w:ascii="Calibri" w:hAnsi="Calibri"/>
        </w:rPr>
      </w:pPr>
      <w:r w:rsidRPr="00231A67">
        <w:rPr>
          <w:rFonts w:ascii="Calibri" w:hAnsi="Calibri"/>
        </w:rPr>
        <w:t xml:space="preserve">I think it's </w:t>
      </w:r>
      <w:proofErr w:type="gramStart"/>
      <w:r w:rsidRPr="00231A67">
        <w:rPr>
          <w:rFonts w:ascii="Calibri" w:hAnsi="Calibri"/>
        </w:rPr>
        <w:t>actually one</w:t>
      </w:r>
      <w:proofErr w:type="gramEnd"/>
      <w:r w:rsidRPr="00231A67">
        <w:rPr>
          <w:rFonts w:ascii="Calibri" w:hAnsi="Calibri"/>
        </w:rPr>
        <w:t xml:space="preserve"> of the biggest themes in the book of Proverbs. </w:t>
      </w:r>
      <w:r w:rsidR="003105A3" w:rsidRPr="003105A3">
        <w:rPr>
          <w:rFonts w:ascii="Calibri" w:hAnsi="Calibri"/>
          <w:bCs/>
          <w:color w:val="000000" w:themeColor="text1"/>
        </w:rPr>
        <w:t>W</w:t>
      </w:r>
      <w:r w:rsidR="008C0FFE" w:rsidRPr="003105A3">
        <w:rPr>
          <w:rFonts w:ascii="Calibri" w:hAnsi="Calibri"/>
          <w:bCs/>
          <w:color w:val="000000" w:themeColor="text1"/>
        </w:rPr>
        <w:t xml:space="preserve">hen </w:t>
      </w:r>
      <w:r w:rsidRPr="008C0FFE">
        <w:rPr>
          <w:rFonts w:ascii="Calibri" w:hAnsi="Calibri"/>
        </w:rPr>
        <w:t xml:space="preserve">we </w:t>
      </w:r>
      <w:r w:rsidRPr="00231A67">
        <w:rPr>
          <w:rFonts w:ascii="Calibri" w:hAnsi="Calibri"/>
        </w:rPr>
        <w:t>think about the book of Proverbs, we think about “trust in the Lord” and “lean not on your own understanding.” We think “a friend sticks closer than a brother,” and “iron sharpens iron.” All that's in there too. That's awesome. But Proverbs 5-7 are mostly wisdom for kids and for parents how to teach kids.</w:t>
      </w:r>
    </w:p>
    <w:p w14:paraId="7A861046" w14:textId="77777777" w:rsidR="00231A67" w:rsidRPr="00231A67" w:rsidRDefault="00231A67" w:rsidP="00231A67">
      <w:pPr>
        <w:spacing w:line="276" w:lineRule="auto"/>
        <w:rPr>
          <w:rFonts w:ascii="Calibri" w:hAnsi="Calibri"/>
        </w:rPr>
      </w:pPr>
    </w:p>
    <w:p w14:paraId="042B3A28" w14:textId="77777777" w:rsidR="00231A67" w:rsidRPr="00231A67" w:rsidRDefault="00231A67" w:rsidP="00231A67">
      <w:pPr>
        <w:spacing w:line="276" w:lineRule="auto"/>
        <w:rPr>
          <w:rFonts w:ascii="Calibri" w:hAnsi="Calibri"/>
        </w:rPr>
      </w:pPr>
      <w:r w:rsidRPr="00231A67">
        <w:rPr>
          <w:rFonts w:ascii="Calibri" w:hAnsi="Calibri"/>
        </w:rPr>
        <w:t xml:space="preserve">The scripture has been so clear to us for several thousand years that God's plan for marriage and sex is between one man and one woman in the context of marriage. We're going to see that backdrop here in Proverbs 5-7. But let's be honest, talking to kids about sex is an awkward thing. </w:t>
      </w:r>
    </w:p>
    <w:p w14:paraId="0962B33A" w14:textId="77777777" w:rsidR="00231A67" w:rsidRPr="00231A67" w:rsidRDefault="00231A67" w:rsidP="00231A67">
      <w:pPr>
        <w:spacing w:line="276" w:lineRule="auto"/>
        <w:rPr>
          <w:rFonts w:ascii="Calibri" w:hAnsi="Calibri"/>
        </w:rPr>
      </w:pPr>
    </w:p>
    <w:p w14:paraId="2A826F5E" w14:textId="77777777" w:rsidR="00231A67" w:rsidRPr="00231A67" w:rsidRDefault="00231A67" w:rsidP="00231A67">
      <w:pPr>
        <w:spacing w:line="276" w:lineRule="auto"/>
        <w:rPr>
          <w:rFonts w:ascii="Calibri" w:hAnsi="Calibri"/>
        </w:rPr>
      </w:pPr>
      <w:r w:rsidRPr="00231A67">
        <w:rPr>
          <w:rFonts w:ascii="Calibri" w:hAnsi="Calibri"/>
        </w:rPr>
        <w:t xml:space="preserve">I did an informal survey a few years ago. I asked some of my friends, “Tell me, how did your parents give you ‘the talk’?” </w:t>
      </w:r>
    </w:p>
    <w:p w14:paraId="68F744EF" w14:textId="77777777" w:rsidR="00231A67" w:rsidRPr="00231A67" w:rsidRDefault="00231A67" w:rsidP="00231A67">
      <w:pPr>
        <w:spacing w:line="276" w:lineRule="auto"/>
        <w:rPr>
          <w:rFonts w:ascii="Calibri" w:hAnsi="Calibri"/>
        </w:rPr>
      </w:pPr>
    </w:p>
    <w:p w14:paraId="711C7238" w14:textId="77777777" w:rsidR="00231A67" w:rsidRPr="008C0FFE" w:rsidRDefault="00231A67" w:rsidP="00231A67">
      <w:pPr>
        <w:spacing w:line="276" w:lineRule="auto"/>
        <w:rPr>
          <w:rFonts w:ascii="Calibri" w:hAnsi="Calibri"/>
          <w:b/>
          <w:color w:val="FF0000"/>
        </w:rPr>
      </w:pPr>
      <w:r w:rsidRPr="00231A67">
        <w:rPr>
          <w:rFonts w:ascii="Calibri" w:hAnsi="Calibri"/>
        </w:rPr>
        <w:t xml:space="preserve">One of my friends said that their parents tried to illustrate everything by using fruits and vegetables. I was like, wow. That’s taking creativity to a new level. </w:t>
      </w:r>
    </w:p>
    <w:p w14:paraId="6B56AFAC" w14:textId="77777777" w:rsidR="00231A67" w:rsidRPr="00231A67" w:rsidRDefault="00231A67" w:rsidP="00231A67">
      <w:pPr>
        <w:spacing w:line="276" w:lineRule="auto"/>
        <w:rPr>
          <w:rFonts w:ascii="Calibri" w:hAnsi="Calibri"/>
        </w:rPr>
      </w:pPr>
    </w:p>
    <w:p w14:paraId="779E57E3" w14:textId="568E6EA2" w:rsidR="00231A67" w:rsidRPr="00231A67" w:rsidRDefault="00231A67" w:rsidP="00231A67">
      <w:pPr>
        <w:spacing w:line="276" w:lineRule="auto"/>
        <w:rPr>
          <w:rFonts w:ascii="Calibri" w:hAnsi="Calibri"/>
        </w:rPr>
      </w:pPr>
      <w:r w:rsidRPr="00231A67">
        <w:rPr>
          <w:rFonts w:ascii="Calibri" w:hAnsi="Calibri"/>
        </w:rPr>
        <w:lastRenderedPageBreak/>
        <w:t>One of my friends when I was in middle school</w:t>
      </w:r>
      <w:r w:rsidR="001978B3">
        <w:rPr>
          <w:rFonts w:ascii="Calibri" w:hAnsi="Calibri"/>
          <w:b/>
          <w:color w:val="FF0000"/>
        </w:rPr>
        <w:t xml:space="preserve"> </w:t>
      </w:r>
      <w:r w:rsidR="008C0FFE" w:rsidRPr="001978B3">
        <w:rPr>
          <w:rFonts w:ascii="Calibri" w:hAnsi="Calibri"/>
          <w:bCs/>
          <w:color w:val="000000" w:themeColor="text1"/>
        </w:rPr>
        <w:t>said</w:t>
      </w:r>
      <w:r w:rsidRPr="00231A67">
        <w:rPr>
          <w:rFonts w:ascii="Calibri" w:hAnsi="Calibri"/>
        </w:rPr>
        <w:t xml:space="preserve"> his dad didn't really want to talk to him, so he bought him the </w:t>
      </w:r>
      <w:r w:rsidRPr="00231A67">
        <w:rPr>
          <w:rFonts w:ascii="Calibri" w:hAnsi="Calibri"/>
          <w:i/>
          <w:iCs/>
        </w:rPr>
        <w:t>Time-Life</w:t>
      </w:r>
      <w:r w:rsidRPr="00231A67">
        <w:rPr>
          <w:rFonts w:ascii="Calibri" w:hAnsi="Calibri"/>
        </w:rPr>
        <w:t xml:space="preserve"> book series. He had a big encyclopedia on his bookshelf and his dad had folded down the pages that he was to privately read. Then he shared those pages with me. It was very interesting.</w:t>
      </w:r>
    </w:p>
    <w:p w14:paraId="109E89CB" w14:textId="77777777" w:rsidR="00231A67" w:rsidRPr="00231A67" w:rsidRDefault="00231A67" w:rsidP="00231A67">
      <w:pPr>
        <w:spacing w:line="276" w:lineRule="auto"/>
        <w:rPr>
          <w:rFonts w:ascii="Calibri" w:hAnsi="Calibri"/>
        </w:rPr>
      </w:pPr>
    </w:p>
    <w:p w14:paraId="2D18DAA2" w14:textId="6B563611" w:rsidR="00231A67" w:rsidRPr="00231A67" w:rsidRDefault="00231A67" w:rsidP="00231A67">
      <w:pPr>
        <w:spacing w:line="276" w:lineRule="auto"/>
        <w:rPr>
          <w:rFonts w:ascii="Calibri" w:hAnsi="Calibri"/>
        </w:rPr>
      </w:pPr>
      <w:r w:rsidRPr="00231A67">
        <w:rPr>
          <w:rFonts w:ascii="Calibri" w:hAnsi="Calibri"/>
        </w:rPr>
        <w:t xml:space="preserve">One of Gena’s friends got to be 12 or 13 years </w:t>
      </w:r>
      <w:proofErr w:type="gramStart"/>
      <w:r w:rsidRPr="00231A67">
        <w:rPr>
          <w:rFonts w:ascii="Calibri" w:hAnsi="Calibri"/>
        </w:rPr>
        <w:t>old</w:t>
      </w:r>
      <w:proofErr w:type="gramEnd"/>
      <w:r w:rsidRPr="00231A67">
        <w:rPr>
          <w:rFonts w:ascii="Calibri" w:hAnsi="Calibri"/>
        </w:rPr>
        <w:t xml:space="preserve"> and her mom </w:t>
      </w:r>
      <w:r w:rsidR="008C0FFE" w:rsidRPr="001978B3">
        <w:rPr>
          <w:rFonts w:ascii="Calibri" w:hAnsi="Calibri"/>
          <w:bCs/>
          <w:color w:val="000000" w:themeColor="text1"/>
        </w:rPr>
        <w:t>gave</w:t>
      </w:r>
      <w:r w:rsidRPr="00231A67">
        <w:rPr>
          <w:rFonts w:ascii="Calibri" w:hAnsi="Calibri"/>
        </w:rPr>
        <w:t xml:space="preserve"> her a Hallmark card </w:t>
      </w:r>
      <w:r w:rsidR="008C0FFE" w:rsidRPr="00F866D7">
        <w:rPr>
          <w:rFonts w:ascii="Calibri" w:hAnsi="Calibri"/>
          <w:bCs/>
          <w:color w:val="000000" w:themeColor="text1"/>
        </w:rPr>
        <w:t>that</w:t>
      </w:r>
      <w:r w:rsidRPr="00F866D7">
        <w:rPr>
          <w:rFonts w:ascii="Calibri" w:hAnsi="Calibri"/>
          <w:bCs/>
          <w:color w:val="000000" w:themeColor="text1"/>
        </w:rPr>
        <w:t xml:space="preserve"> </w:t>
      </w:r>
      <w:r w:rsidRPr="00231A67">
        <w:rPr>
          <w:rFonts w:ascii="Calibri" w:hAnsi="Calibri"/>
        </w:rPr>
        <w:t xml:space="preserve">said, “You're becoming a woman.” That's a nice touch. She gave her some feminine products, she gave her a keychain, a </w:t>
      </w:r>
      <w:proofErr w:type="gramStart"/>
      <w:r w:rsidRPr="00231A67">
        <w:rPr>
          <w:rFonts w:ascii="Calibri" w:hAnsi="Calibri"/>
        </w:rPr>
        <w:t>pencil</w:t>
      </w:r>
      <w:proofErr w:type="gramEnd"/>
      <w:r w:rsidRPr="00231A67">
        <w:rPr>
          <w:rFonts w:ascii="Calibri" w:hAnsi="Calibri"/>
        </w:rPr>
        <w:t xml:space="preserve"> and a ring, maybe a bumper sticker. I don't know what it was, something like that. Her mom came in, turned the TV off. “We're going to talk,” very seriously. Like, “Oh my gosh. What did I do?” That kind of thing.</w:t>
      </w:r>
    </w:p>
    <w:p w14:paraId="2D8840EF" w14:textId="77777777" w:rsidR="00231A67" w:rsidRPr="00231A67" w:rsidRDefault="00231A67" w:rsidP="00231A67">
      <w:pPr>
        <w:spacing w:line="276" w:lineRule="auto"/>
        <w:rPr>
          <w:rFonts w:ascii="Calibri" w:hAnsi="Calibri"/>
        </w:rPr>
      </w:pPr>
    </w:p>
    <w:p w14:paraId="5F2FE09F" w14:textId="7183AD6E" w:rsidR="00231A67" w:rsidRPr="00231A67" w:rsidRDefault="008C0FFE" w:rsidP="00231A67">
      <w:pPr>
        <w:spacing w:line="276" w:lineRule="auto"/>
        <w:rPr>
          <w:rFonts w:ascii="Calibri" w:hAnsi="Calibri"/>
        </w:rPr>
      </w:pPr>
      <w:r w:rsidRPr="00F866D7">
        <w:rPr>
          <w:rFonts w:ascii="Calibri" w:hAnsi="Calibri"/>
          <w:bCs/>
          <w:color w:val="000000" w:themeColor="text1"/>
        </w:rPr>
        <w:t>The mom of o</w:t>
      </w:r>
      <w:r w:rsidR="00231A67" w:rsidRPr="00F866D7">
        <w:rPr>
          <w:rFonts w:ascii="Calibri" w:hAnsi="Calibri"/>
          <w:bCs/>
          <w:color w:val="000000" w:themeColor="text1"/>
        </w:rPr>
        <w:t>ne of my friends</w:t>
      </w:r>
      <w:r w:rsidR="00F866D7">
        <w:rPr>
          <w:rFonts w:ascii="Calibri" w:hAnsi="Calibri"/>
          <w:b/>
          <w:color w:val="FF0000"/>
        </w:rPr>
        <w:t xml:space="preserve"> </w:t>
      </w:r>
      <w:r w:rsidR="00231A67" w:rsidRPr="00231A67">
        <w:rPr>
          <w:rFonts w:ascii="Calibri" w:hAnsi="Calibri"/>
        </w:rPr>
        <w:t xml:space="preserve">wanted to talk to her when she was in her twenties, like right before her wedding night. It’s like, “Mom, we maybe should have had this conversation a little bit earlier.” </w:t>
      </w:r>
    </w:p>
    <w:p w14:paraId="4AC91EC2" w14:textId="77777777" w:rsidR="00231A67" w:rsidRPr="00231A67" w:rsidRDefault="00231A67" w:rsidP="00231A67">
      <w:pPr>
        <w:spacing w:line="276" w:lineRule="auto"/>
        <w:rPr>
          <w:rFonts w:ascii="Calibri" w:hAnsi="Calibri"/>
        </w:rPr>
      </w:pPr>
    </w:p>
    <w:p w14:paraId="20ADE101" w14:textId="77777777" w:rsidR="00231A67" w:rsidRPr="00231A67" w:rsidRDefault="00231A67" w:rsidP="00231A67">
      <w:pPr>
        <w:spacing w:line="276" w:lineRule="auto"/>
        <w:rPr>
          <w:rFonts w:ascii="Calibri" w:hAnsi="Calibri"/>
        </w:rPr>
      </w:pPr>
      <w:r w:rsidRPr="00231A67">
        <w:rPr>
          <w:rFonts w:ascii="Calibri" w:hAnsi="Calibri"/>
        </w:rPr>
        <w:t xml:space="preserve">It can be a very awkward conversation. But it can be a great conversation. It can be an awesome thing. </w:t>
      </w:r>
    </w:p>
    <w:p w14:paraId="499DA5C0" w14:textId="77777777" w:rsidR="00231A67" w:rsidRPr="00231A67" w:rsidRDefault="00231A67" w:rsidP="00231A67">
      <w:pPr>
        <w:spacing w:line="276" w:lineRule="auto"/>
        <w:rPr>
          <w:rFonts w:ascii="Calibri" w:hAnsi="Calibri"/>
        </w:rPr>
      </w:pPr>
    </w:p>
    <w:p w14:paraId="3FEC8E0B" w14:textId="63A14B45" w:rsidR="00231A67" w:rsidRPr="00231A67" w:rsidRDefault="00231A67" w:rsidP="00231A67">
      <w:pPr>
        <w:spacing w:line="276" w:lineRule="auto"/>
        <w:rPr>
          <w:rFonts w:ascii="Calibri" w:hAnsi="Calibri"/>
        </w:rPr>
      </w:pPr>
      <w:r w:rsidRPr="00231A67">
        <w:rPr>
          <w:rFonts w:ascii="Calibri" w:hAnsi="Calibri"/>
        </w:rPr>
        <w:t xml:space="preserve">I want us to look today at four principles from Proverbs that are going to help us build strong families because, again, we </w:t>
      </w:r>
      <w:proofErr w:type="gramStart"/>
      <w:r w:rsidRPr="00231A67">
        <w:rPr>
          <w:rFonts w:ascii="Calibri" w:hAnsi="Calibri"/>
        </w:rPr>
        <w:t>have to</w:t>
      </w:r>
      <w:proofErr w:type="gramEnd"/>
      <w:r w:rsidRPr="00231A67">
        <w:rPr>
          <w:rFonts w:ascii="Calibri" w:hAnsi="Calibri"/>
        </w:rPr>
        <w:t xml:space="preserve"> fight for our families. If we're going to fight for our families, we </w:t>
      </w:r>
      <w:proofErr w:type="gramStart"/>
      <w:r w:rsidR="00ED5B06" w:rsidRPr="00F866D7">
        <w:rPr>
          <w:rFonts w:ascii="Calibri" w:hAnsi="Calibri"/>
          <w:bCs/>
          <w:color w:val="000000" w:themeColor="text1"/>
        </w:rPr>
        <w:t>have</w:t>
      </w:r>
      <w:r w:rsidRPr="00231A67">
        <w:rPr>
          <w:rFonts w:ascii="Calibri" w:hAnsi="Calibri"/>
        </w:rPr>
        <w:t xml:space="preserve"> to</w:t>
      </w:r>
      <w:proofErr w:type="gramEnd"/>
      <w:r w:rsidRPr="00231A67">
        <w:rPr>
          <w:rFonts w:ascii="Calibri" w:hAnsi="Calibri"/>
        </w:rPr>
        <w:t xml:space="preserve"> know what God wants to say to us about this very significant and important topic. </w:t>
      </w:r>
    </w:p>
    <w:p w14:paraId="711206EC" w14:textId="77777777" w:rsidR="00231A67" w:rsidRPr="00231A67" w:rsidRDefault="00231A67" w:rsidP="00231A67">
      <w:pPr>
        <w:spacing w:line="276" w:lineRule="auto"/>
        <w:rPr>
          <w:rFonts w:ascii="Calibri" w:hAnsi="Calibri"/>
        </w:rPr>
      </w:pPr>
    </w:p>
    <w:p w14:paraId="5BA07E26" w14:textId="24B4A756" w:rsidR="00231A67" w:rsidRPr="00231A67" w:rsidRDefault="00231A67" w:rsidP="00231A67">
      <w:pPr>
        <w:spacing w:line="276" w:lineRule="auto"/>
        <w:rPr>
          <w:rFonts w:ascii="Calibri" w:hAnsi="Calibri"/>
        </w:rPr>
      </w:pPr>
      <w:r w:rsidRPr="00231A67">
        <w:rPr>
          <w:rFonts w:ascii="Calibri" w:hAnsi="Calibri"/>
        </w:rPr>
        <w:t>You may be thinking, “Why should I care about the sexual decisions of my kids?” It's a great question. There</w:t>
      </w:r>
      <w:r w:rsidR="00F866D7">
        <w:rPr>
          <w:rFonts w:ascii="Calibri" w:hAnsi="Calibri"/>
          <w:b/>
          <w:color w:val="FF0000"/>
        </w:rPr>
        <w:t xml:space="preserve"> </w:t>
      </w:r>
      <w:r w:rsidR="00ED5B06" w:rsidRPr="00F866D7">
        <w:rPr>
          <w:rFonts w:ascii="Calibri" w:hAnsi="Calibri"/>
          <w:bCs/>
          <w:color w:val="000000" w:themeColor="text1"/>
        </w:rPr>
        <w:t>are</w:t>
      </w:r>
      <w:r w:rsidRPr="00231A67">
        <w:rPr>
          <w:rFonts w:ascii="Calibri" w:hAnsi="Calibri"/>
        </w:rPr>
        <w:t xml:space="preserve"> a lot of reasons. One reason is that girls, especially, are more likely to have lower self-esteem if they're having sex prematurely</w:t>
      </w:r>
      <w:r w:rsidR="00ED5B06">
        <w:rPr>
          <w:rFonts w:ascii="Calibri" w:hAnsi="Calibri"/>
          <w:b/>
          <w:color w:val="FF0000"/>
        </w:rPr>
        <w:t xml:space="preserve"> </w:t>
      </w:r>
      <w:r w:rsidR="00ED5B06" w:rsidRPr="00F866D7">
        <w:rPr>
          <w:rFonts w:ascii="Calibri" w:hAnsi="Calibri"/>
          <w:bCs/>
          <w:color w:val="000000" w:themeColor="text1"/>
        </w:rPr>
        <w:t>or an</w:t>
      </w:r>
      <w:r w:rsidRPr="00F866D7">
        <w:rPr>
          <w:rFonts w:ascii="Calibri" w:hAnsi="Calibri"/>
          <w:bCs/>
          <w:color w:val="000000" w:themeColor="text1"/>
        </w:rPr>
        <w:t xml:space="preserve"> </w:t>
      </w:r>
      <w:r w:rsidR="00ED5B06" w:rsidRPr="00F866D7">
        <w:rPr>
          <w:rFonts w:ascii="Calibri" w:hAnsi="Calibri"/>
          <w:bCs/>
          <w:color w:val="000000" w:themeColor="text1"/>
        </w:rPr>
        <w:t>u</w:t>
      </w:r>
      <w:r w:rsidRPr="00F866D7">
        <w:rPr>
          <w:rFonts w:ascii="Calibri" w:hAnsi="Calibri"/>
          <w:bCs/>
          <w:color w:val="000000" w:themeColor="text1"/>
        </w:rPr>
        <w:t>nexpected</w:t>
      </w:r>
      <w:r w:rsidRPr="00F866D7">
        <w:rPr>
          <w:rFonts w:ascii="Calibri" w:hAnsi="Calibri"/>
          <w:color w:val="000000" w:themeColor="text1"/>
        </w:rPr>
        <w:t xml:space="preserve"> </w:t>
      </w:r>
      <w:r w:rsidRPr="00231A67">
        <w:rPr>
          <w:rFonts w:ascii="Calibri" w:hAnsi="Calibri"/>
        </w:rPr>
        <w:t xml:space="preserve">pregnancy. Sexual bonds can be formed that surround unhealthy relationships. That can be a huge problem. Sometimes you see people that are dating and you're like, “Why is she with him? That guy is such a terrible guy.” When you start sleeping with somebody, you </w:t>
      </w:r>
      <w:r w:rsidR="00ED5B06" w:rsidRPr="00F866D7">
        <w:rPr>
          <w:rFonts w:ascii="Calibri" w:hAnsi="Calibri"/>
          <w:bCs/>
          <w:color w:val="000000" w:themeColor="text1"/>
        </w:rPr>
        <w:t>get</w:t>
      </w:r>
      <w:r w:rsidRPr="00F866D7">
        <w:rPr>
          <w:rFonts w:ascii="Calibri" w:hAnsi="Calibri"/>
          <w:bCs/>
          <w:color w:val="000000" w:themeColor="text1"/>
        </w:rPr>
        <w:t xml:space="preserve"> </w:t>
      </w:r>
      <w:r w:rsidRPr="00231A67">
        <w:rPr>
          <w:rFonts w:ascii="Calibri" w:hAnsi="Calibri"/>
        </w:rPr>
        <w:t xml:space="preserve">a strong bond, and sometimes it's hard to pull away. But the biggest reason that we ought to be talking to kids about sex is because it's sin, and sin separates us from God. </w:t>
      </w:r>
    </w:p>
    <w:p w14:paraId="37145FBB" w14:textId="77777777" w:rsidR="00231A67" w:rsidRPr="00231A67" w:rsidRDefault="00231A67" w:rsidP="00231A67">
      <w:pPr>
        <w:spacing w:line="276" w:lineRule="auto"/>
        <w:rPr>
          <w:rFonts w:ascii="Calibri" w:hAnsi="Calibri"/>
        </w:rPr>
      </w:pPr>
    </w:p>
    <w:p w14:paraId="23A9604D" w14:textId="77777777" w:rsidR="00231A67" w:rsidRPr="00231A67" w:rsidRDefault="00231A67" w:rsidP="00231A67">
      <w:pPr>
        <w:spacing w:line="276" w:lineRule="auto"/>
        <w:rPr>
          <w:rFonts w:ascii="Calibri" w:hAnsi="Calibri"/>
        </w:rPr>
      </w:pPr>
      <w:r w:rsidRPr="00231A67">
        <w:rPr>
          <w:rFonts w:ascii="Calibri" w:hAnsi="Calibri"/>
        </w:rPr>
        <w:t xml:space="preserve">How can we do this? How can we do this carefully? How can we do this wisely? What does scripture have to say to us? </w:t>
      </w:r>
    </w:p>
    <w:p w14:paraId="33E03BDF" w14:textId="77777777" w:rsidR="00231A67" w:rsidRPr="00231A67" w:rsidRDefault="00231A67" w:rsidP="00231A67">
      <w:pPr>
        <w:spacing w:line="276" w:lineRule="auto"/>
        <w:rPr>
          <w:rFonts w:ascii="Calibri" w:hAnsi="Calibri"/>
        </w:rPr>
      </w:pPr>
    </w:p>
    <w:p w14:paraId="3C65A1F2" w14:textId="77777777" w:rsidR="00231A67" w:rsidRPr="00231A67" w:rsidRDefault="00231A67" w:rsidP="00231A67">
      <w:pPr>
        <w:spacing w:line="276" w:lineRule="auto"/>
        <w:rPr>
          <w:rFonts w:ascii="Calibri" w:hAnsi="Calibri"/>
        </w:rPr>
      </w:pPr>
      <w:r w:rsidRPr="00231A67">
        <w:rPr>
          <w:rFonts w:ascii="Calibri" w:hAnsi="Calibri"/>
        </w:rPr>
        <w:t>I want us to look beginning in Proverbs 5:1-6 at what Solomon, the wisest man that ever lived, said.</w:t>
      </w:r>
    </w:p>
    <w:p w14:paraId="220282C7" w14:textId="77777777" w:rsidR="00231A67" w:rsidRPr="00231A67" w:rsidRDefault="00231A67" w:rsidP="00231A67">
      <w:pPr>
        <w:spacing w:line="276" w:lineRule="auto"/>
        <w:rPr>
          <w:rFonts w:ascii="Calibri" w:hAnsi="Calibri"/>
        </w:rPr>
      </w:pPr>
    </w:p>
    <w:p w14:paraId="555FD92B" w14:textId="77777777" w:rsidR="00231A67" w:rsidRPr="00231A67" w:rsidRDefault="00231A67" w:rsidP="00231A67">
      <w:pPr>
        <w:spacing w:line="276" w:lineRule="auto"/>
        <w:rPr>
          <w:rFonts w:ascii="Calibri" w:hAnsi="Calibri"/>
          <w:b/>
          <w:bCs/>
        </w:rPr>
      </w:pPr>
      <w:r w:rsidRPr="00231A67">
        <w:rPr>
          <w:rFonts w:ascii="Calibri" w:hAnsi="Calibri"/>
          <w:b/>
          <w:bCs/>
        </w:rPr>
        <w:lastRenderedPageBreak/>
        <w:t>1. Take responsibility for your kids.</w:t>
      </w:r>
    </w:p>
    <w:p w14:paraId="591B2E65" w14:textId="77777777" w:rsidR="00231A67" w:rsidRPr="00231A67" w:rsidRDefault="00231A67" w:rsidP="00231A67">
      <w:pPr>
        <w:spacing w:line="276" w:lineRule="auto"/>
        <w:rPr>
          <w:rFonts w:ascii="Calibri" w:hAnsi="Calibri"/>
        </w:rPr>
      </w:pPr>
    </w:p>
    <w:p w14:paraId="02CFC87D" w14:textId="4CAE02D3" w:rsidR="00231A67" w:rsidRPr="00231A67" w:rsidRDefault="00231A67" w:rsidP="00231A67">
      <w:pPr>
        <w:spacing w:line="276" w:lineRule="auto"/>
        <w:rPr>
          <w:rFonts w:ascii="Calibri" w:hAnsi="Calibri"/>
        </w:rPr>
      </w:pPr>
      <w:r w:rsidRPr="00231A67">
        <w:rPr>
          <w:rFonts w:ascii="Calibri" w:hAnsi="Calibri"/>
        </w:rPr>
        <w:t xml:space="preserve">The </w:t>
      </w:r>
      <w:r w:rsidRPr="00231A67">
        <w:rPr>
          <w:rFonts w:ascii="Calibri" w:hAnsi="Calibri"/>
          <w:i/>
          <w:iCs/>
        </w:rPr>
        <w:t>Journal of Adolescent Health</w:t>
      </w:r>
      <w:r w:rsidRPr="00231A67">
        <w:rPr>
          <w:rFonts w:ascii="Calibri" w:hAnsi="Calibri"/>
        </w:rPr>
        <w:t xml:space="preserve"> recently put out an article that discovered that teenage girls who are close to their moms are more likely to stay virgins until they're married. The study also indicated that parents </w:t>
      </w:r>
      <w:r w:rsidR="00ED5B06" w:rsidRPr="00F866D7">
        <w:rPr>
          <w:rFonts w:ascii="Calibri" w:hAnsi="Calibri"/>
          <w:bCs/>
          <w:color w:val="000000" w:themeColor="text1"/>
        </w:rPr>
        <w:t>who</w:t>
      </w:r>
      <w:r w:rsidRPr="00231A67">
        <w:rPr>
          <w:rFonts w:ascii="Calibri" w:hAnsi="Calibri"/>
        </w:rPr>
        <w:t xml:space="preserve"> were involved in their kid’s life, </w:t>
      </w:r>
      <w:r w:rsidR="00ED5B06" w:rsidRPr="00F866D7">
        <w:rPr>
          <w:rFonts w:ascii="Calibri" w:hAnsi="Calibri"/>
          <w:bCs/>
          <w:color w:val="000000" w:themeColor="text1"/>
        </w:rPr>
        <w:t>who</w:t>
      </w:r>
      <w:r w:rsidRPr="00231A67">
        <w:rPr>
          <w:rFonts w:ascii="Calibri" w:hAnsi="Calibri"/>
        </w:rPr>
        <w:t xml:space="preserve"> ate dinner regularly with their kids, knew their friends, </w:t>
      </w:r>
      <w:proofErr w:type="gramStart"/>
      <w:r w:rsidRPr="00231A67">
        <w:rPr>
          <w:rFonts w:ascii="Calibri" w:hAnsi="Calibri"/>
        </w:rPr>
        <w:t>and also</w:t>
      </w:r>
      <w:proofErr w:type="gramEnd"/>
      <w:r w:rsidRPr="00231A67">
        <w:rPr>
          <w:rFonts w:ascii="Calibri" w:hAnsi="Calibri"/>
        </w:rPr>
        <w:t xml:space="preserve"> strongly disapproved of premarital sex</w:t>
      </w:r>
      <w:r w:rsidR="00ED5B06">
        <w:rPr>
          <w:rFonts w:ascii="Calibri" w:hAnsi="Calibri"/>
          <w:b/>
          <w:color w:val="FF0000"/>
        </w:rPr>
        <w:t xml:space="preserve"> </w:t>
      </w:r>
      <w:r w:rsidR="00ED5B06" w:rsidRPr="00F866D7">
        <w:rPr>
          <w:rFonts w:ascii="Calibri" w:hAnsi="Calibri"/>
          <w:bCs/>
          <w:color w:val="000000" w:themeColor="text1"/>
        </w:rPr>
        <w:t>had</w:t>
      </w:r>
      <w:r w:rsidRPr="00F866D7">
        <w:rPr>
          <w:rFonts w:ascii="Calibri" w:hAnsi="Calibri"/>
          <w:bCs/>
          <w:color w:val="000000" w:themeColor="text1"/>
        </w:rPr>
        <w:t xml:space="preserve"> </w:t>
      </w:r>
      <w:r w:rsidRPr="00231A67">
        <w:rPr>
          <w:rFonts w:ascii="Calibri" w:hAnsi="Calibri"/>
        </w:rPr>
        <w:t xml:space="preserve">the kids </w:t>
      </w:r>
      <w:r w:rsidR="00ED5B06" w:rsidRPr="00F866D7">
        <w:rPr>
          <w:rFonts w:ascii="Calibri" w:hAnsi="Calibri"/>
          <w:bCs/>
          <w:color w:val="000000" w:themeColor="text1"/>
        </w:rPr>
        <w:t>who</w:t>
      </w:r>
      <w:r w:rsidRPr="00231A67">
        <w:rPr>
          <w:rFonts w:ascii="Calibri" w:hAnsi="Calibri"/>
        </w:rPr>
        <w:t xml:space="preserve"> were more likely to stay out of sexual sins. This study went on and on. It wasn't a Christian study that indicated this. </w:t>
      </w:r>
    </w:p>
    <w:p w14:paraId="784B172F" w14:textId="77777777" w:rsidR="00231A67" w:rsidRPr="00231A67" w:rsidRDefault="00231A67" w:rsidP="00231A67">
      <w:pPr>
        <w:spacing w:line="276" w:lineRule="auto"/>
        <w:rPr>
          <w:rFonts w:ascii="Calibri" w:hAnsi="Calibri"/>
        </w:rPr>
      </w:pPr>
    </w:p>
    <w:p w14:paraId="73C5539E" w14:textId="77777777" w:rsidR="00231A67" w:rsidRPr="00231A67" w:rsidRDefault="00231A67" w:rsidP="00231A67">
      <w:pPr>
        <w:spacing w:line="276" w:lineRule="auto"/>
        <w:rPr>
          <w:rFonts w:ascii="Calibri" w:hAnsi="Calibri"/>
        </w:rPr>
      </w:pPr>
      <w:r w:rsidRPr="00231A67">
        <w:rPr>
          <w:rFonts w:ascii="Calibri" w:hAnsi="Calibri"/>
        </w:rPr>
        <w:t>But isn't it interesting that what was indicated in this study is what Proverbs 5:1-2 has been saying for several thousand years. Solomon wrote:</w:t>
      </w:r>
    </w:p>
    <w:p w14:paraId="7425DABE" w14:textId="77777777" w:rsidR="00231A67" w:rsidRPr="00231A67" w:rsidRDefault="00231A67" w:rsidP="00231A67">
      <w:pPr>
        <w:spacing w:line="276" w:lineRule="auto"/>
        <w:rPr>
          <w:rFonts w:ascii="Calibri" w:hAnsi="Calibri"/>
        </w:rPr>
      </w:pPr>
    </w:p>
    <w:p w14:paraId="6B459F16" w14:textId="77777777" w:rsidR="00231A67" w:rsidRPr="00231A67" w:rsidRDefault="00231A67" w:rsidP="00231A67">
      <w:pPr>
        <w:spacing w:line="276" w:lineRule="auto"/>
        <w:rPr>
          <w:rFonts w:ascii="Calibri" w:hAnsi="Calibri"/>
        </w:rPr>
      </w:pPr>
      <w:r w:rsidRPr="00231A67">
        <w:rPr>
          <w:rFonts w:ascii="Calibri" w:hAnsi="Calibri"/>
        </w:rPr>
        <w:t>“My son, pay attention to my wisdom; listen carefully to my wise counsel.  Then you will learn to be discreet and will store up knowledge” (Proverbs 5:1-2).</w:t>
      </w:r>
    </w:p>
    <w:p w14:paraId="68F4F6C4" w14:textId="77777777" w:rsidR="00231A67" w:rsidRPr="00231A67" w:rsidRDefault="00231A67" w:rsidP="00231A67">
      <w:pPr>
        <w:spacing w:line="276" w:lineRule="auto"/>
        <w:rPr>
          <w:rFonts w:ascii="Calibri" w:hAnsi="Calibri"/>
        </w:rPr>
      </w:pPr>
    </w:p>
    <w:p w14:paraId="18ABAD13" w14:textId="7A475D70" w:rsidR="00231A67" w:rsidRPr="00231A67" w:rsidRDefault="00231A67" w:rsidP="00231A67">
      <w:pPr>
        <w:spacing w:line="276" w:lineRule="auto"/>
        <w:rPr>
          <w:rFonts w:ascii="Calibri" w:hAnsi="Calibri"/>
        </w:rPr>
      </w:pPr>
      <w:r w:rsidRPr="00231A67">
        <w:rPr>
          <w:rFonts w:ascii="Calibri" w:hAnsi="Calibri"/>
        </w:rPr>
        <w:t xml:space="preserve">Basically, parents take responsibility, take ownership for the direction that </w:t>
      </w:r>
      <w:r w:rsidR="00ED5B06" w:rsidRPr="00F866D7">
        <w:rPr>
          <w:rFonts w:ascii="Calibri" w:hAnsi="Calibri"/>
          <w:bCs/>
          <w:color w:val="000000" w:themeColor="text1"/>
        </w:rPr>
        <w:t>they are</w:t>
      </w:r>
      <w:r w:rsidRPr="00F866D7">
        <w:rPr>
          <w:rFonts w:ascii="Calibri" w:hAnsi="Calibri"/>
          <w:color w:val="000000" w:themeColor="text1"/>
        </w:rPr>
        <w:t xml:space="preserve"> </w:t>
      </w:r>
      <w:r w:rsidRPr="00231A67">
        <w:rPr>
          <w:rFonts w:ascii="Calibri" w:hAnsi="Calibri"/>
        </w:rPr>
        <w:t>going to teach</w:t>
      </w:r>
      <w:r w:rsidR="00ED5B06">
        <w:rPr>
          <w:rFonts w:ascii="Calibri" w:hAnsi="Calibri"/>
          <w:b/>
        </w:rPr>
        <w:t xml:space="preserve"> </w:t>
      </w:r>
      <w:r w:rsidR="00ED5B06" w:rsidRPr="00F866D7">
        <w:rPr>
          <w:rFonts w:ascii="Calibri" w:hAnsi="Calibri"/>
          <w:bCs/>
          <w:color w:val="000000" w:themeColor="text1"/>
        </w:rPr>
        <w:t>their</w:t>
      </w:r>
      <w:r w:rsidRPr="00F866D7">
        <w:rPr>
          <w:rFonts w:ascii="Calibri" w:hAnsi="Calibri"/>
          <w:bCs/>
          <w:color w:val="000000" w:themeColor="text1"/>
        </w:rPr>
        <w:t xml:space="preserve"> k</w:t>
      </w:r>
      <w:r w:rsidRPr="00231A67">
        <w:rPr>
          <w:rFonts w:ascii="Calibri" w:hAnsi="Calibri"/>
        </w:rPr>
        <w:t xml:space="preserve">ids. He says, “My son, pay attention to my wisdom and my counsel.” In other words, if you're a mom or a dad, you have responsibilities to try to instruct and to teach your kids. Yes, kids make their own decisions. Kids sometimes do what we tell them to do and sometimes they don't. But that doesn't let us off the hook. Moms and dads have a spiritual and a sacred responsibility to point the direction that the kids are to go. We should not try to get around that. </w:t>
      </w:r>
    </w:p>
    <w:p w14:paraId="0D1B6CA6" w14:textId="77777777" w:rsidR="00231A67" w:rsidRPr="00231A67" w:rsidRDefault="00231A67" w:rsidP="00231A67">
      <w:pPr>
        <w:spacing w:line="276" w:lineRule="auto"/>
        <w:rPr>
          <w:rFonts w:ascii="Calibri" w:hAnsi="Calibri"/>
        </w:rPr>
      </w:pPr>
    </w:p>
    <w:p w14:paraId="7023DF5D" w14:textId="77777777" w:rsidR="00231A67" w:rsidRPr="00231A67" w:rsidRDefault="00231A67" w:rsidP="00231A67">
      <w:pPr>
        <w:spacing w:line="276" w:lineRule="auto"/>
        <w:rPr>
          <w:rFonts w:ascii="Calibri" w:hAnsi="Calibri"/>
        </w:rPr>
      </w:pPr>
      <w:r w:rsidRPr="00231A67">
        <w:rPr>
          <w:rFonts w:ascii="Calibri" w:hAnsi="Calibri"/>
        </w:rPr>
        <w:t xml:space="preserve">Let's not let other people influence our kids more than we do. It's easy to say, “I'm going to let them have that talk at school. I'm going to let other people, I'll let the church talk to my kids about that.” Let's not let other people define the culture of our family. Let's take ownership, let's take responsibility for what God has put underneath us. </w:t>
      </w:r>
    </w:p>
    <w:p w14:paraId="2B3CE26E" w14:textId="77777777" w:rsidR="00231A67" w:rsidRPr="00231A67" w:rsidRDefault="00231A67" w:rsidP="00231A67">
      <w:pPr>
        <w:spacing w:line="276" w:lineRule="auto"/>
        <w:rPr>
          <w:rFonts w:ascii="Calibri" w:hAnsi="Calibri"/>
        </w:rPr>
      </w:pPr>
    </w:p>
    <w:p w14:paraId="59C76250" w14:textId="77777777" w:rsidR="00231A67" w:rsidRPr="00231A67" w:rsidRDefault="00231A67" w:rsidP="00231A67">
      <w:pPr>
        <w:spacing w:line="276" w:lineRule="auto"/>
        <w:rPr>
          <w:rFonts w:ascii="Calibri" w:hAnsi="Calibri"/>
        </w:rPr>
      </w:pPr>
      <w:r w:rsidRPr="00231A67">
        <w:rPr>
          <w:rFonts w:ascii="Calibri" w:hAnsi="Calibri"/>
        </w:rPr>
        <w:t xml:space="preserve">Sometimes we say this with naivety. “Maybe it's not that important.” We sometimes say, “Somebody else can do it. It's an awkward talk. I'm embarrassed. Nobody talked with me about it, so maybe I don't know what to say.” </w:t>
      </w:r>
    </w:p>
    <w:p w14:paraId="5113746C" w14:textId="77777777" w:rsidR="00231A67" w:rsidRPr="00231A67" w:rsidRDefault="00231A67" w:rsidP="00231A67">
      <w:pPr>
        <w:spacing w:line="276" w:lineRule="auto"/>
        <w:rPr>
          <w:rFonts w:ascii="Calibri" w:hAnsi="Calibri"/>
        </w:rPr>
      </w:pPr>
    </w:p>
    <w:p w14:paraId="72663982" w14:textId="77777777" w:rsidR="00231A67" w:rsidRPr="00231A67" w:rsidRDefault="00231A67" w:rsidP="00231A67">
      <w:pPr>
        <w:spacing w:line="276" w:lineRule="auto"/>
        <w:rPr>
          <w:rFonts w:ascii="Calibri" w:hAnsi="Calibri"/>
        </w:rPr>
      </w:pPr>
      <w:r w:rsidRPr="00231A67">
        <w:rPr>
          <w:rFonts w:ascii="Calibri" w:hAnsi="Calibri"/>
        </w:rPr>
        <w:t xml:space="preserve">Sometimes we look back at past mistakes that we've made. I've had adults ask me this. “Ryan, I didn't do what the Bible said. Do I still need to try to talk to my kids?” Let me ask you the question: Have you ever got a speeding ticket? Have you told your kids or would you tell your kids, “Don't speed.” Most of us would say, “Yeah, absolutely.” Have you ever made a bad grade on a test? Have you ever gotten a bad grade in a class? Everybody’s like, “Yes.” That doesn't </w:t>
      </w:r>
      <w:r w:rsidRPr="00231A67">
        <w:rPr>
          <w:rFonts w:ascii="Calibri" w:hAnsi="Calibri"/>
        </w:rPr>
        <w:lastRenderedPageBreak/>
        <w:t xml:space="preserve">mean that you can't challenge your kids to do better academically. Don't look at your life and say, “I made some </w:t>
      </w:r>
      <w:proofErr w:type="gramStart"/>
      <w:r w:rsidRPr="00231A67">
        <w:rPr>
          <w:rFonts w:ascii="Calibri" w:hAnsi="Calibri"/>
        </w:rPr>
        <w:t>really bad</w:t>
      </w:r>
      <w:proofErr w:type="gramEnd"/>
      <w:r w:rsidRPr="00231A67">
        <w:rPr>
          <w:rFonts w:ascii="Calibri" w:hAnsi="Calibri"/>
        </w:rPr>
        <w:t xml:space="preserve"> mistakes and I wish I wouldn't have done that. But now I can't teach my kids that because…” It doesn't work that way. We teach our kids based on the good things that we've done </w:t>
      </w:r>
      <w:proofErr w:type="gramStart"/>
      <w:r w:rsidRPr="00231A67">
        <w:rPr>
          <w:rFonts w:ascii="Calibri" w:hAnsi="Calibri"/>
        </w:rPr>
        <w:t>and also</w:t>
      </w:r>
      <w:proofErr w:type="gramEnd"/>
      <w:r w:rsidRPr="00231A67">
        <w:rPr>
          <w:rFonts w:ascii="Calibri" w:hAnsi="Calibri"/>
        </w:rPr>
        <w:t xml:space="preserve"> the mistakes that we've made. In fact, if you've made some mistakes, you may have some extra reason to maybe communicate to your kids, “Don't do what I did, because this got me into a lot of trouble.” </w:t>
      </w:r>
    </w:p>
    <w:p w14:paraId="56B92E1B" w14:textId="77777777" w:rsidR="00231A67" w:rsidRPr="00231A67" w:rsidRDefault="00231A67" w:rsidP="00231A67">
      <w:pPr>
        <w:spacing w:line="276" w:lineRule="auto"/>
        <w:rPr>
          <w:rFonts w:ascii="Calibri" w:hAnsi="Calibri"/>
        </w:rPr>
      </w:pPr>
    </w:p>
    <w:p w14:paraId="192AA1A5" w14:textId="77777777" w:rsidR="00231A67" w:rsidRPr="00231A67" w:rsidRDefault="00231A67" w:rsidP="00231A67">
      <w:pPr>
        <w:spacing w:line="276" w:lineRule="auto"/>
        <w:rPr>
          <w:rFonts w:ascii="Calibri" w:hAnsi="Calibri"/>
        </w:rPr>
      </w:pPr>
      <w:r w:rsidRPr="00231A67">
        <w:rPr>
          <w:rFonts w:ascii="Calibri" w:hAnsi="Calibri"/>
        </w:rPr>
        <w:t xml:space="preserve">Let's do what God has called us to do. Let's take responsibility for the home. Let’s take advantage of those opportunities. </w:t>
      </w:r>
    </w:p>
    <w:p w14:paraId="1387F6A2" w14:textId="77777777" w:rsidR="00231A67" w:rsidRPr="00231A67" w:rsidRDefault="00231A67" w:rsidP="00231A67">
      <w:pPr>
        <w:spacing w:line="276" w:lineRule="auto"/>
        <w:rPr>
          <w:rFonts w:ascii="Calibri" w:hAnsi="Calibri"/>
        </w:rPr>
      </w:pPr>
    </w:p>
    <w:p w14:paraId="620D6776" w14:textId="4ED675C2" w:rsidR="00231A67" w:rsidRPr="00231A67" w:rsidRDefault="00231A67" w:rsidP="00231A67">
      <w:pPr>
        <w:spacing w:line="276" w:lineRule="auto"/>
        <w:rPr>
          <w:rFonts w:ascii="Calibri" w:hAnsi="Calibri"/>
        </w:rPr>
      </w:pPr>
      <w:r w:rsidRPr="00231A67">
        <w:rPr>
          <w:rFonts w:ascii="Calibri" w:hAnsi="Calibri"/>
        </w:rPr>
        <w:t xml:space="preserve">We ought to start talking to kids </w:t>
      </w:r>
      <w:r w:rsidR="00ED5B06" w:rsidRPr="003105A3">
        <w:rPr>
          <w:rFonts w:ascii="Calibri" w:hAnsi="Calibri"/>
          <w:bCs/>
          <w:color w:val="000000" w:themeColor="text1"/>
        </w:rPr>
        <w:t>when they are</w:t>
      </w:r>
      <w:r w:rsidR="00ED5B06" w:rsidRPr="003105A3">
        <w:rPr>
          <w:rFonts w:ascii="Calibri" w:hAnsi="Calibri"/>
          <w:b/>
          <w:color w:val="000000" w:themeColor="text1"/>
        </w:rPr>
        <w:t xml:space="preserve"> </w:t>
      </w:r>
      <w:r w:rsidRPr="00231A67">
        <w:rPr>
          <w:rFonts w:ascii="Calibri" w:hAnsi="Calibri"/>
        </w:rPr>
        <w:t xml:space="preserve">young. The conversation should always evolve. I don't think that when scripture talks about this, this is a one-time conversation. Like, “Let me check the box off as a parent. Got that behind me.” It's an ongoing conversation. We talk about it and then we need to talk about a little bit more. Then we talk about it indirectly and then we might talk about it directly. Then something comes up on the news or a situation happens in the neighborhood at school and then we talk about a little more there. Sometimes it's planned and sometimes it's more spontaneous. But we're constantly pointing kids in the right direction. </w:t>
      </w:r>
    </w:p>
    <w:p w14:paraId="37470611" w14:textId="77777777" w:rsidR="00231A67" w:rsidRPr="00231A67" w:rsidRDefault="00231A67" w:rsidP="00231A67">
      <w:pPr>
        <w:spacing w:line="276" w:lineRule="auto"/>
        <w:rPr>
          <w:rFonts w:ascii="Calibri" w:hAnsi="Calibri"/>
        </w:rPr>
      </w:pPr>
    </w:p>
    <w:p w14:paraId="3AC078BE" w14:textId="069C4B40" w:rsidR="00231A67" w:rsidRPr="00231A67" w:rsidRDefault="00231A67" w:rsidP="00231A67">
      <w:pPr>
        <w:spacing w:line="276" w:lineRule="auto"/>
        <w:rPr>
          <w:rFonts w:ascii="Calibri" w:hAnsi="Calibri"/>
        </w:rPr>
      </w:pPr>
      <w:r w:rsidRPr="00231A67">
        <w:rPr>
          <w:rFonts w:ascii="Calibri" w:hAnsi="Calibri"/>
        </w:rPr>
        <w:t xml:space="preserve">We can't raise godly kids by talking about certain things one time. That basically says it's not really that important. I talk to my kids about Jesus all the time. Because why? It matters. We have this ongoing conversation. Let's take responsibility. Let's say, “I want to do everything in my power to point my kids in the right direction and to help them make the best decisions possible in this very tough time </w:t>
      </w:r>
      <w:r w:rsidR="00ED5B06" w:rsidRPr="003105A3">
        <w:rPr>
          <w:rFonts w:ascii="Calibri" w:hAnsi="Calibri"/>
          <w:bCs/>
          <w:color w:val="000000" w:themeColor="text1"/>
        </w:rPr>
        <w:t>in which</w:t>
      </w:r>
      <w:r w:rsidRPr="003105A3">
        <w:rPr>
          <w:rFonts w:ascii="Calibri" w:hAnsi="Calibri"/>
          <w:color w:val="000000" w:themeColor="text1"/>
        </w:rPr>
        <w:t xml:space="preserve"> </w:t>
      </w:r>
      <w:r w:rsidRPr="00231A67">
        <w:rPr>
          <w:rFonts w:ascii="Calibri" w:hAnsi="Calibri"/>
        </w:rPr>
        <w:t>we live.”</w:t>
      </w:r>
    </w:p>
    <w:p w14:paraId="04E4DE34" w14:textId="77777777" w:rsidR="00231A67" w:rsidRPr="00231A67" w:rsidRDefault="00231A67" w:rsidP="00231A67">
      <w:pPr>
        <w:spacing w:line="276" w:lineRule="auto"/>
        <w:rPr>
          <w:rFonts w:ascii="Calibri" w:hAnsi="Calibri"/>
        </w:rPr>
      </w:pPr>
    </w:p>
    <w:p w14:paraId="5B2D27D0" w14:textId="77777777" w:rsidR="00231A67" w:rsidRPr="00231A67" w:rsidRDefault="00231A67" w:rsidP="00231A67">
      <w:pPr>
        <w:spacing w:line="276" w:lineRule="auto"/>
        <w:rPr>
          <w:rFonts w:ascii="Calibri" w:hAnsi="Calibri"/>
          <w:b/>
          <w:bCs/>
        </w:rPr>
      </w:pPr>
      <w:r w:rsidRPr="00231A67">
        <w:rPr>
          <w:rFonts w:ascii="Calibri" w:hAnsi="Calibri"/>
          <w:b/>
          <w:bCs/>
        </w:rPr>
        <w:t>2. Train your kids to run from temptation.</w:t>
      </w:r>
    </w:p>
    <w:p w14:paraId="6E5D35DE" w14:textId="77777777" w:rsidR="00231A67" w:rsidRPr="00231A67" w:rsidRDefault="00231A67" w:rsidP="00231A67">
      <w:pPr>
        <w:spacing w:line="276" w:lineRule="auto"/>
        <w:rPr>
          <w:rFonts w:ascii="Calibri" w:hAnsi="Calibri"/>
        </w:rPr>
      </w:pPr>
    </w:p>
    <w:p w14:paraId="08E887A7" w14:textId="328A4F0A" w:rsidR="00231A67" w:rsidRPr="00231A67" w:rsidRDefault="00231A67" w:rsidP="00231A67">
      <w:pPr>
        <w:spacing w:line="276" w:lineRule="auto"/>
        <w:rPr>
          <w:rFonts w:ascii="Calibri" w:hAnsi="Calibri"/>
        </w:rPr>
      </w:pPr>
      <w:r w:rsidRPr="00231A67">
        <w:rPr>
          <w:rFonts w:ascii="Calibri" w:hAnsi="Calibri"/>
        </w:rPr>
        <w:t>“The lips of an immoral woman are as sweet as honey, and her mouth is smoother than oil. But the result is as bitter as poison, sharp as a double-edged sword. Her feet go down to death; her steps lead straight to the grave. For she does not care about the path to life. She staggers down a crooked trail and doesn’t even realize where it leads. So now, my sons, listen to me. Never stray from what I am about to say: Run from her! Don’t go near the door of her house!” (Proverbs 5:3-8).</w:t>
      </w:r>
    </w:p>
    <w:p w14:paraId="5BA8CAD6" w14:textId="77777777" w:rsidR="00231A67" w:rsidRPr="00231A67" w:rsidRDefault="00231A67" w:rsidP="00231A67">
      <w:pPr>
        <w:spacing w:line="276" w:lineRule="auto"/>
        <w:rPr>
          <w:rFonts w:ascii="Calibri" w:hAnsi="Calibri"/>
        </w:rPr>
      </w:pPr>
    </w:p>
    <w:p w14:paraId="757A6448" w14:textId="7A74BB89" w:rsidR="00231A67" w:rsidRPr="00231A67" w:rsidRDefault="00231A67" w:rsidP="00231A67">
      <w:pPr>
        <w:spacing w:line="276" w:lineRule="auto"/>
        <w:rPr>
          <w:rFonts w:ascii="Calibri" w:hAnsi="Calibri"/>
        </w:rPr>
      </w:pPr>
      <w:r w:rsidRPr="00231A67">
        <w:rPr>
          <w:rFonts w:ascii="Calibri" w:hAnsi="Calibri"/>
        </w:rPr>
        <w:t>What do we teach kids? We teach kids to run from temptation. Solomon is saying, “There</w:t>
      </w:r>
      <w:r w:rsidR="003105A3">
        <w:rPr>
          <w:rFonts w:ascii="Calibri" w:hAnsi="Calibri"/>
          <w:b/>
          <w:color w:val="FF0000"/>
        </w:rPr>
        <w:t xml:space="preserve"> </w:t>
      </w:r>
      <w:r w:rsidR="00ED5B06" w:rsidRPr="003105A3">
        <w:rPr>
          <w:rFonts w:ascii="Calibri" w:hAnsi="Calibri"/>
          <w:bCs/>
          <w:color w:val="000000" w:themeColor="text1"/>
        </w:rPr>
        <w:t>are</w:t>
      </w:r>
      <w:r w:rsidRPr="00231A67">
        <w:rPr>
          <w:rFonts w:ascii="Calibri" w:hAnsi="Calibri"/>
        </w:rPr>
        <w:t xml:space="preserve"> a lot of women.” Guys do this too. But Solomon</w:t>
      </w:r>
      <w:r w:rsidR="00F866D7">
        <w:rPr>
          <w:rFonts w:ascii="Calibri" w:hAnsi="Calibri"/>
          <w:b/>
          <w:color w:val="FF0000"/>
        </w:rPr>
        <w:t xml:space="preserve"> </w:t>
      </w:r>
      <w:r w:rsidR="00ED5B06" w:rsidRPr="00F866D7">
        <w:rPr>
          <w:rFonts w:ascii="Calibri" w:hAnsi="Calibri"/>
          <w:bCs/>
          <w:color w:val="000000" w:themeColor="text1"/>
        </w:rPr>
        <w:t>is</w:t>
      </w:r>
      <w:r w:rsidRPr="00F866D7">
        <w:rPr>
          <w:rFonts w:ascii="Calibri" w:hAnsi="Calibri"/>
          <w:bCs/>
          <w:color w:val="000000" w:themeColor="text1"/>
        </w:rPr>
        <w:t xml:space="preserve"> </w:t>
      </w:r>
      <w:r w:rsidRPr="00231A67">
        <w:rPr>
          <w:rFonts w:ascii="Calibri" w:hAnsi="Calibri"/>
        </w:rPr>
        <w:t>warning as he’s talking to his sons. There</w:t>
      </w:r>
      <w:r w:rsidR="00F866D7">
        <w:rPr>
          <w:rFonts w:ascii="Calibri" w:hAnsi="Calibri"/>
          <w:b/>
          <w:color w:val="FF0000"/>
        </w:rPr>
        <w:t xml:space="preserve"> </w:t>
      </w:r>
      <w:r w:rsidR="005C084E" w:rsidRPr="00F866D7">
        <w:rPr>
          <w:rFonts w:ascii="Calibri" w:hAnsi="Calibri"/>
          <w:bCs/>
          <w:color w:val="000000" w:themeColor="text1"/>
        </w:rPr>
        <w:t>are</w:t>
      </w:r>
      <w:r w:rsidRPr="00F866D7">
        <w:rPr>
          <w:rFonts w:ascii="Calibri" w:hAnsi="Calibri"/>
          <w:bCs/>
          <w:color w:val="000000" w:themeColor="text1"/>
        </w:rPr>
        <w:t xml:space="preserve"> </w:t>
      </w:r>
      <w:r w:rsidRPr="00231A67">
        <w:rPr>
          <w:rFonts w:ascii="Calibri" w:hAnsi="Calibri"/>
        </w:rPr>
        <w:t xml:space="preserve">a lot of women </w:t>
      </w:r>
      <w:r w:rsidR="005C084E" w:rsidRPr="00F866D7">
        <w:rPr>
          <w:rFonts w:ascii="Calibri" w:hAnsi="Calibri"/>
          <w:bCs/>
          <w:color w:val="000000" w:themeColor="text1"/>
        </w:rPr>
        <w:t>who</w:t>
      </w:r>
      <w:r w:rsidRPr="00231A67">
        <w:rPr>
          <w:rFonts w:ascii="Calibri" w:hAnsi="Calibri"/>
        </w:rPr>
        <w:t xml:space="preserve"> are sweet talkers. They're going to flatter you. “You're so big and strong. You’re so hot. I've never dated anybody like you. You're so special.” Be careful. </w:t>
      </w:r>
    </w:p>
    <w:p w14:paraId="7366179D" w14:textId="77777777" w:rsidR="00231A67" w:rsidRPr="00231A67" w:rsidRDefault="00231A67" w:rsidP="00231A67">
      <w:pPr>
        <w:spacing w:line="276" w:lineRule="auto"/>
        <w:rPr>
          <w:rFonts w:ascii="Calibri" w:hAnsi="Calibri"/>
        </w:rPr>
      </w:pPr>
    </w:p>
    <w:p w14:paraId="2EA4CCCF" w14:textId="77777777" w:rsidR="00231A67" w:rsidRPr="00231A67" w:rsidRDefault="00231A67" w:rsidP="00231A67">
      <w:pPr>
        <w:spacing w:line="276" w:lineRule="auto"/>
        <w:rPr>
          <w:rFonts w:ascii="Calibri" w:hAnsi="Calibri"/>
        </w:rPr>
      </w:pPr>
      <w:r w:rsidRPr="00231A67">
        <w:rPr>
          <w:rFonts w:ascii="Calibri" w:hAnsi="Calibri"/>
        </w:rPr>
        <w:t>What is flattery? Flattery is giving compliments, but it's not sincere because it's compliments to get something else that we want. We flatter.</w:t>
      </w:r>
    </w:p>
    <w:p w14:paraId="0351F4E6" w14:textId="77777777" w:rsidR="00231A67" w:rsidRPr="00231A67" w:rsidRDefault="00231A67" w:rsidP="00231A67">
      <w:pPr>
        <w:spacing w:line="276" w:lineRule="auto"/>
        <w:rPr>
          <w:rFonts w:ascii="Calibri" w:hAnsi="Calibri"/>
        </w:rPr>
      </w:pPr>
    </w:p>
    <w:p w14:paraId="7A2CCAE8" w14:textId="77777777" w:rsidR="00231A67" w:rsidRPr="00231A67" w:rsidRDefault="00231A67" w:rsidP="00231A67">
      <w:pPr>
        <w:spacing w:line="276" w:lineRule="auto"/>
        <w:rPr>
          <w:rFonts w:ascii="Calibri" w:hAnsi="Calibri"/>
        </w:rPr>
      </w:pPr>
      <w:r w:rsidRPr="00231A67">
        <w:rPr>
          <w:rFonts w:ascii="Calibri" w:hAnsi="Calibri"/>
        </w:rPr>
        <w:t>Run from it. Don't toy with it. Don't play with it.</w:t>
      </w:r>
    </w:p>
    <w:p w14:paraId="23711EB2" w14:textId="77777777" w:rsidR="00231A67" w:rsidRPr="00231A67" w:rsidRDefault="00231A67" w:rsidP="00231A67">
      <w:pPr>
        <w:spacing w:line="276" w:lineRule="auto"/>
        <w:rPr>
          <w:rFonts w:ascii="Calibri" w:hAnsi="Calibri"/>
        </w:rPr>
      </w:pPr>
    </w:p>
    <w:p w14:paraId="45B3592C" w14:textId="6B4B7000" w:rsidR="00231A67" w:rsidRPr="00231A67" w:rsidRDefault="00231A67" w:rsidP="00231A67">
      <w:pPr>
        <w:spacing w:line="276" w:lineRule="auto"/>
        <w:rPr>
          <w:rFonts w:ascii="Calibri" w:hAnsi="Calibri"/>
        </w:rPr>
      </w:pPr>
      <w:r w:rsidRPr="00231A67">
        <w:rPr>
          <w:rFonts w:ascii="Calibri" w:hAnsi="Calibri"/>
        </w:rPr>
        <w:t xml:space="preserve">We need to teach our daughters </w:t>
      </w:r>
      <w:r w:rsidR="005C084E" w:rsidRPr="003105A3">
        <w:rPr>
          <w:rFonts w:ascii="Calibri" w:hAnsi="Calibri"/>
          <w:bCs/>
          <w:color w:val="000000" w:themeColor="text1"/>
        </w:rPr>
        <w:t>regarding</w:t>
      </w:r>
      <w:r w:rsidRPr="00231A67">
        <w:rPr>
          <w:rFonts w:ascii="Calibri" w:hAnsi="Calibri"/>
        </w:rPr>
        <w:t xml:space="preserve"> some guy coming up </w:t>
      </w:r>
      <w:r w:rsidR="005C084E" w:rsidRPr="003105A3">
        <w:rPr>
          <w:rFonts w:ascii="Calibri" w:hAnsi="Calibri"/>
          <w:bCs/>
          <w:color w:val="000000" w:themeColor="text1"/>
        </w:rPr>
        <w:t xml:space="preserve">and </w:t>
      </w:r>
      <w:r w:rsidRPr="00231A67">
        <w:rPr>
          <w:rFonts w:ascii="Calibri" w:hAnsi="Calibri"/>
        </w:rPr>
        <w:t xml:space="preserve">flattering them, giving them all these compliments. Sometimes we're so desperate for the attention, we're like, “That makes me feel so good.” But Solomon says the path that </w:t>
      </w:r>
      <w:r w:rsidR="005C084E" w:rsidRPr="00F866D7">
        <w:rPr>
          <w:rFonts w:ascii="Calibri" w:hAnsi="Calibri"/>
          <w:bCs/>
          <w:color w:val="000000" w:themeColor="text1"/>
        </w:rPr>
        <w:t>such</w:t>
      </w:r>
      <w:r w:rsidR="005C084E">
        <w:rPr>
          <w:rFonts w:ascii="Calibri" w:hAnsi="Calibri"/>
          <w:b/>
          <w:color w:val="FF0000"/>
        </w:rPr>
        <w:t xml:space="preserve"> </w:t>
      </w:r>
      <w:r w:rsidRPr="00231A67">
        <w:rPr>
          <w:rFonts w:ascii="Calibri" w:hAnsi="Calibri"/>
        </w:rPr>
        <w:t>leads to is the path of destruction. Don't do it. “Don't go near the door of her</w:t>
      </w:r>
      <w:r w:rsidR="005C084E">
        <w:rPr>
          <w:rFonts w:ascii="Calibri" w:hAnsi="Calibri"/>
          <w:b/>
          <w:color w:val="FF0000"/>
        </w:rPr>
        <w:t xml:space="preserve"> </w:t>
      </w:r>
      <w:r w:rsidR="005C084E" w:rsidRPr="003105A3">
        <w:rPr>
          <w:rFonts w:ascii="Calibri" w:hAnsi="Calibri"/>
          <w:bCs/>
          <w:color w:val="000000" w:themeColor="text1"/>
        </w:rPr>
        <w:t>(or his)</w:t>
      </w:r>
      <w:r w:rsidRPr="003105A3">
        <w:rPr>
          <w:rFonts w:ascii="Calibri" w:hAnsi="Calibri"/>
          <w:color w:val="000000" w:themeColor="text1"/>
        </w:rPr>
        <w:t xml:space="preserve"> </w:t>
      </w:r>
      <w:r w:rsidRPr="00231A67">
        <w:rPr>
          <w:rFonts w:ascii="Calibri" w:hAnsi="Calibri"/>
        </w:rPr>
        <w:t xml:space="preserve">house!” In other words, get away from there. Don’t even entertain it. </w:t>
      </w:r>
    </w:p>
    <w:p w14:paraId="0C70C3E8" w14:textId="77777777" w:rsidR="00231A67" w:rsidRPr="00231A67" w:rsidRDefault="00231A67" w:rsidP="00231A67">
      <w:pPr>
        <w:spacing w:line="276" w:lineRule="auto"/>
        <w:rPr>
          <w:rFonts w:ascii="Calibri" w:hAnsi="Calibri"/>
        </w:rPr>
      </w:pPr>
    </w:p>
    <w:p w14:paraId="5D18435E" w14:textId="4814AC4E" w:rsidR="00231A67" w:rsidRPr="00231A67" w:rsidRDefault="00231A67" w:rsidP="00231A67">
      <w:pPr>
        <w:spacing w:line="276" w:lineRule="auto"/>
        <w:rPr>
          <w:rFonts w:ascii="Calibri" w:hAnsi="Calibri"/>
        </w:rPr>
      </w:pPr>
      <w:r w:rsidRPr="00231A67">
        <w:rPr>
          <w:rFonts w:ascii="Calibri" w:hAnsi="Calibri"/>
        </w:rPr>
        <w:t xml:space="preserve">What do we need to be teaching our kids in terms of discretion on who to date? I think the first and the most foundational question is, are they a Christian? We need to teach Christian kids to date Christian kids. I see this all the time where </w:t>
      </w:r>
      <w:proofErr w:type="gramStart"/>
      <w:r w:rsidRPr="00231A67">
        <w:rPr>
          <w:rFonts w:ascii="Calibri" w:hAnsi="Calibri"/>
        </w:rPr>
        <w:t>really great</w:t>
      </w:r>
      <w:proofErr w:type="gramEnd"/>
      <w:r w:rsidRPr="00231A67">
        <w:rPr>
          <w:rFonts w:ascii="Calibri" w:hAnsi="Calibri"/>
        </w:rPr>
        <w:t xml:space="preserve"> Christian kids grow up in the church, love the Lord, and they start dating somebody who has absolutely no spiritual interest. I've been watching this as a pastor for more than 20 years. The path that </w:t>
      </w:r>
      <w:r w:rsidR="005C084E" w:rsidRPr="00F866D7">
        <w:rPr>
          <w:rFonts w:ascii="Calibri" w:hAnsi="Calibri"/>
          <w:bCs/>
          <w:color w:val="000000" w:themeColor="text1"/>
        </w:rPr>
        <w:t>such</w:t>
      </w:r>
      <w:r w:rsidRPr="00231A67">
        <w:rPr>
          <w:rFonts w:ascii="Calibri" w:hAnsi="Calibri"/>
        </w:rPr>
        <w:t xml:space="preserve"> leads to is people marry people </w:t>
      </w:r>
      <w:r w:rsidR="005C084E" w:rsidRPr="003105A3">
        <w:rPr>
          <w:rFonts w:ascii="Calibri" w:hAnsi="Calibri"/>
          <w:bCs/>
          <w:color w:val="000000" w:themeColor="text1"/>
        </w:rPr>
        <w:t>who</w:t>
      </w:r>
      <w:r w:rsidRPr="00231A67">
        <w:rPr>
          <w:rFonts w:ascii="Calibri" w:hAnsi="Calibri"/>
        </w:rPr>
        <w:t xml:space="preserve"> aren't Christians. Then one spouse is frustrated because they want to go to church and they want to love the Lord, and the other one doesn't. But if we would have just looked at the whole </w:t>
      </w:r>
      <w:proofErr w:type="gramStart"/>
      <w:r w:rsidRPr="00231A67">
        <w:rPr>
          <w:rFonts w:ascii="Calibri" w:hAnsi="Calibri"/>
        </w:rPr>
        <w:t>path</w:t>
      </w:r>
      <w:proofErr w:type="gramEnd"/>
      <w:r w:rsidRPr="00231A67">
        <w:rPr>
          <w:rFonts w:ascii="Calibri" w:hAnsi="Calibri"/>
        </w:rPr>
        <w:t xml:space="preserve"> we could have seen that this was not a good path to </w:t>
      </w:r>
      <w:r w:rsidR="005C084E" w:rsidRPr="003105A3">
        <w:rPr>
          <w:rFonts w:ascii="Calibri" w:hAnsi="Calibri"/>
          <w:bCs/>
          <w:color w:val="000000" w:themeColor="text1"/>
        </w:rPr>
        <w:t>travel</w:t>
      </w:r>
      <w:r w:rsidRPr="003105A3">
        <w:rPr>
          <w:rFonts w:ascii="Calibri" w:hAnsi="Calibri"/>
          <w:bCs/>
          <w:color w:val="000000" w:themeColor="text1"/>
        </w:rPr>
        <w:t>.</w:t>
      </w:r>
      <w:r w:rsidRPr="003105A3">
        <w:rPr>
          <w:rFonts w:ascii="Calibri" w:hAnsi="Calibri"/>
          <w:color w:val="000000" w:themeColor="text1"/>
        </w:rPr>
        <w:t xml:space="preserve"> </w:t>
      </w:r>
      <w:r w:rsidRPr="00231A67">
        <w:rPr>
          <w:rFonts w:ascii="Calibri" w:hAnsi="Calibri"/>
        </w:rPr>
        <w:t xml:space="preserve">Are they a Christian? </w:t>
      </w:r>
    </w:p>
    <w:p w14:paraId="06DD4DCF" w14:textId="77777777" w:rsidR="00231A67" w:rsidRPr="00231A67" w:rsidRDefault="00231A67" w:rsidP="00231A67">
      <w:pPr>
        <w:spacing w:line="276" w:lineRule="auto"/>
        <w:rPr>
          <w:rFonts w:ascii="Calibri" w:hAnsi="Calibri"/>
        </w:rPr>
      </w:pPr>
    </w:p>
    <w:p w14:paraId="72FEBDD0" w14:textId="49588EEB" w:rsidR="00231A67" w:rsidRPr="00231A67" w:rsidRDefault="00231A67" w:rsidP="00231A67">
      <w:pPr>
        <w:spacing w:line="276" w:lineRule="auto"/>
        <w:rPr>
          <w:rFonts w:ascii="Calibri" w:hAnsi="Calibri"/>
        </w:rPr>
      </w:pPr>
      <w:r w:rsidRPr="00231A67">
        <w:rPr>
          <w:rFonts w:ascii="Calibri" w:hAnsi="Calibri"/>
        </w:rPr>
        <w:t xml:space="preserve">When I'm talking to some of our students, and they're like, “I got a new boyfriend.” I'm like, “I </w:t>
      </w:r>
      <w:r w:rsidR="005C084E" w:rsidRPr="003105A3">
        <w:rPr>
          <w:rFonts w:ascii="Calibri" w:hAnsi="Calibri"/>
          <w:bCs/>
          <w:color w:val="000000" w:themeColor="text1"/>
        </w:rPr>
        <w:t>have</w:t>
      </w:r>
      <w:r w:rsidRPr="00231A67">
        <w:rPr>
          <w:rFonts w:ascii="Calibri" w:hAnsi="Calibri"/>
        </w:rPr>
        <w:t xml:space="preserve"> one question. Is he a Christian?” Sometimes I'll have the girls say to me in the youth group, “Pastor, I don't know.” I’m like, “Wait a second. If you don't know, then it's probably not that important to them. How can you not know?” When you're a follower of Jesus, you know. You talk about it. You think about it. “I was at church last weekend. I was at this Bible study.” If you're a Christian, you know it. If you don't know, that already tells you something about the person. Sometimes people think, “If I just date him long enough, I can get him to church.” That doesn't work. We need to teach kids to run from temptation and to run from situations that are going to be destructive. </w:t>
      </w:r>
    </w:p>
    <w:p w14:paraId="31C4B692" w14:textId="77777777" w:rsidR="00231A67" w:rsidRPr="00231A67" w:rsidRDefault="00231A67" w:rsidP="00231A67">
      <w:pPr>
        <w:spacing w:line="276" w:lineRule="auto"/>
        <w:rPr>
          <w:rFonts w:ascii="Calibri" w:hAnsi="Calibri"/>
        </w:rPr>
      </w:pPr>
    </w:p>
    <w:p w14:paraId="629CC8FE" w14:textId="73978C7D" w:rsidR="00231A67" w:rsidRPr="00231A67" w:rsidRDefault="00231A67" w:rsidP="00231A67">
      <w:pPr>
        <w:spacing w:line="276" w:lineRule="auto"/>
        <w:rPr>
          <w:rFonts w:ascii="Calibri" w:hAnsi="Calibri"/>
        </w:rPr>
      </w:pPr>
      <w:r w:rsidRPr="00231A67">
        <w:rPr>
          <w:rFonts w:ascii="Calibri" w:hAnsi="Calibri"/>
        </w:rPr>
        <w:t>How do they dress? Today a lot of kids</w:t>
      </w:r>
      <w:r w:rsidR="00F866D7">
        <w:rPr>
          <w:rFonts w:ascii="Calibri" w:hAnsi="Calibri"/>
          <w:b/>
          <w:color w:val="FF0000"/>
        </w:rPr>
        <w:t xml:space="preserve"> </w:t>
      </w:r>
      <w:r w:rsidR="005C084E" w:rsidRPr="00F866D7">
        <w:rPr>
          <w:rFonts w:ascii="Calibri" w:hAnsi="Calibri"/>
          <w:bCs/>
          <w:color w:val="000000" w:themeColor="text1"/>
        </w:rPr>
        <w:t>focus on</w:t>
      </w:r>
      <w:r w:rsidRPr="00F866D7">
        <w:rPr>
          <w:rFonts w:ascii="Calibri" w:hAnsi="Calibri"/>
          <w:color w:val="000000" w:themeColor="text1"/>
        </w:rPr>
        <w:t xml:space="preserve"> </w:t>
      </w:r>
      <w:r w:rsidRPr="00231A67">
        <w:rPr>
          <w:rFonts w:ascii="Calibri" w:hAnsi="Calibri"/>
        </w:rPr>
        <w:t>what’s short, what’s skimpy, what's revealing, what's tight, whatever is so trendy. When guys come into a room and 10 girls</w:t>
      </w:r>
      <w:r w:rsidR="005C084E">
        <w:rPr>
          <w:rFonts w:ascii="Calibri" w:hAnsi="Calibri"/>
        </w:rPr>
        <w:t xml:space="preserve"> </w:t>
      </w:r>
      <w:r w:rsidR="005C084E" w:rsidRPr="00F866D7">
        <w:rPr>
          <w:rFonts w:ascii="Calibri" w:hAnsi="Calibri"/>
          <w:bCs/>
          <w:color w:val="000000" w:themeColor="text1"/>
        </w:rPr>
        <w:t>are</w:t>
      </w:r>
      <w:r w:rsidRPr="00231A67">
        <w:rPr>
          <w:rFonts w:ascii="Calibri" w:hAnsi="Calibri"/>
        </w:rPr>
        <w:t xml:space="preserve"> there and 8 girls are dressed modestly and 2 of them are not, this kind of guy in Proverbs 5</w:t>
      </w:r>
      <w:r w:rsidR="00F866D7">
        <w:rPr>
          <w:rFonts w:ascii="Calibri" w:hAnsi="Calibri"/>
          <w:b/>
          <w:color w:val="FF0000"/>
        </w:rPr>
        <w:t xml:space="preserve"> </w:t>
      </w:r>
      <w:r w:rsidR="004612A5" w:rsidRPr="00F866D7">
        <w:rPr>
          <w:rFonts w:ascii="Calibri" w:hAnsi="Calibri"/>
          <w:bCs/>
          <w:color w:val="000000" w:themeColor="text1"/>
        </w:rPr>
        <w:t>has</w:t>
      </w:r>
      <w:r w:rsidRPr="00231A67">
        <w:rPr>
          <w:rFonts w:ascii="Calibri" w:hAnsi="Calibri"/>
        </w:rPr>
        <w:t xml:space="preserve"> a little radar </w:t>
      </w:r>
      <w:r w:rsidRPr="00231A67">
        <w:rPr>
          <w:rFonts w:ascii="Calibri" w:hAnsi="Calibri"/>
          <w:i/>
          <w:iCs/>
        </w:rPr>
        <w:t xml:space="preserve">[Pastor makes radar noises and turns around himself and then stops] </w:t>
      </w:r>
      <w:r w:rsidRPr="00231A67">
        <w:rPr>
          <w:rFonts w:ascii="Calibri" w:hAnsi="Calibri"/>
        </w:rPr>
        <w:t xml:space="preserve">– “Hey. Honey, how you </w:t>
      </w:r>
      <w:proofErr w:type="gramStart"/>
      <w:r w:rsidRPr="00231A67">
        <w:rPr>
          <w:rFonts w:ascii="Calibri" w:hAnsi="Calibri"/>
        </w:rPr>
        <w:t>doing</w:t>
      </w:r>
      <w:proofErr w:type="gramEnd"/>
      <w:r w:rsidRPr="00231A67">
        <w:rPr>
          <w:rFonts w:ascii="Calibri" w:hAnsi="Calibri"/>
        </w:rPr>
        <w:t xml:space="preserve">?” Modest dress communicates something about who we are. We should teach our kids </w:t>
      </w:r>
      <w:r w:rsidRPr="00231A67">
        <w:rPr>
          <w:rFonts w:ascii="Calibri" w:hAnsi="Calibri"/>
        </w:rPr>
        <w:lastRenderedPageBreak/>
        <w:t xml:space="preserve">to put some clothes on. It’s a very good thing. You will ward off </w:t>
      </w:r>
      <w:proofErr w:type="gramStart"/>
      <w:r w:rsidRPr="00231A67">
        <w:rPr>
          <w:rFonts w:ascii="Calibri" w:hAnsi="Calibri"/>
        </w:rPr>
        <w:t>these kind of people</w:t>
      </w:r>
      <w:proofErr w:type="gramEnd"/>
      <w:r w:rsidRPr="00231A67">
        <w:rPr>
          <w:rFonts w:ascii="Calibri" w:hAnsi="Calibri"/>
        </w:rPr>
        <w:t xml:space="preserve"> by just dressing like the faith that you claim to profess. </w:t>
      </w:r>
    </w:p>
    <w:p w14:paraId="33D79CD4" w14:textId="77777777" w:rsidR="00231A67" w:rsidRPr="00231A67" w:rsidRDefault="00231A67" w:rsidP="00231A67">
      <w:pPr>
        <w:spacing w:line="276" w:lineRule="auto"/>
        <w:rPr>
          <w:rFonts w:ascii="Calibri" w:hAnsi="Calibri"/>
        </w:rPr>
      </w:pPr>
    </w:p>
    <w:p w14:paraId="71A841B6" w14:textId="77777777" w:rsidR="00231A67" w:rsidRPr="00231A67" w:rsidRDefault="00231A67" w:rsidP="00231A67">
      <w:pPr>
        <w:spacing w:line="276" w:lineRule="auto"/>
        <w:rPr>
          <w:rFonts w:ascii="Calibri" w:hAnsi="Calibri"/>
        </w:rPr>
      </w:pPr>
      <w:r w:rsidRPr="00231A67">
        <w:rPr>
          <w:rFonts w:ascii="Calibri" w:hAnsi="Calibri"/>
        </w:rPr>
        <w:t xml:space="preserve">Watch out for the flattery. What kind of reputation does that person have? </w:t>
      </w:r>
    </w:p>
    <w:p w14:paraId="5EEDD502" w14:textId="77777777" w:rsidR="00231A67" w:rsidRPr="00231A67" w:rsidRDefault="00231A67" w:rsidP="00231A67">
      <w:pPr>
        <w:spacing w:line="276" w:lineRule="auto"/>
        <w:rPr>
          <w:rFonts w:ascii="Calibri" w:hAnsi="Calibri"/>
        </w:rPr>
      </w:pPr>
    </w:p>
    <w:p w14:paraId="65118B29" w14:textId="478055FD" w:rsidR="00231A67" w:rsidRPr="00231A67" w:rsidRDefault="00231A67" w:rsidP="00231A67">
      <w:pPr>
        <w:spacing w:line="276" w:lineRule="auto"/>
        <w:rPr>
          <w:rFonts w:ascii="Calibri" w:hAnsi="Calibri"/>
        </w:rPr>
      </w:pPr>
      <w:r w:rsidRPr="00231A67">
        <w:rPr>
          <w:rFonts w:ascii="Calibri" w:hAnsi="Calibri"/>
        </w:rPr>
        <w:t xml:space="preserve">Only Jesus can change people's hearts. You can't. Jesus can. We ought to let people experience Jesus and then we'll consider dating them, not trying to work some deal and miracle and see what may happen if I date somebody </w:t>
      </w:r>
      <w:r w:rsidR="004612A5" w:rsidRPr="00F866D7">
        <w:rPr>
          <w:rFonts w:ascii="Calibri" w:hAnsi="Calibri"/>
          <w:bCs/>
          <w:color w:val="000000" w:themeColor="text1"/>
        </w:rPr>
        <w:t>who is</w:t>
      </w:r>
      <w:r w:rsidRPr="00F866D7">
        <w:rPr>
          <w:rFonts w:ascii="Calibri" w:hAnsi="Calibri"/>
          <w:color w:val="000000" w:themeColor="text1"/>
        </w:rPr>
        <w:t xml:space="preserve"> </w:t>
      </w:r>
      <w:r w:rsidRPr="00231A67">
        <w:rPr>
          <w:rFonts w:ascii="Calibri" w:hAnsi="Calibri"/>
        </w:rPr>
        <w:t xml:space="preserve">not a Christian. It just doesn’t work out that well. </w:t>
      </w:r>
    </w:p>
    <w:p w14:paraId="6D149123" w14:textId="77777777" w:rsidR="00231A67" w:rsidRPr="00231A67" w:rsidRDefault="00231A67" w:rsidP="00231A67">
      <w:pPr>
        <w:spacing w:line="276" w:lineRule="auto"/>
        <w:rPr>
          <w:rFonts w:ascii="Calibri" w:hAnsi="Calibri"/>
        </w:rPr>
      </w:pPr>
    </w:p>
    <w:p w14:paraId="4910E579" w14:textId="77777777" w:rsidR="00231A67" w:rsidRPr="00231A67" w:rsidRDefault="00231A67" w:rsidP="00231A67">
      <w:pPr>
        <w:spacing w:line="276" w:lineRule="auto"/>
        <w:rPr>
          <w:rFonts w:ascii="Calibri" w:hAnsi="Calibri"/>
        </w:rPr>
      </w:pPr>
      <w:r w:rsidRPr="00231A67">
        <w:rPr>
          <w:rFonts w:ascii="Calibri" w:hAnsi="Calibri"/>
        </w:rPr>
        <w:t xml:space="preserve">Parents, give kids direction on who to date. </w:t>
      </w:r>
    </w:p>
    <w:p w14:paraId="2840333E" w14:textId="77777777" w:rsidR="00231A67" w:rsidRPr="00231A67" w:rsidRDefault="00231A67" w:rsidP="00231A67">
      <w:pPr>
        <w:spacing w:line="276" w:lineRule="auto"/>
        <w:rPr>
          <w:rFonts w:ascii="Calibri" w:hAnsi="Calibri"/>
        </w:rPr>
      </w:pPr>
    </w:p>
    <w:p w14:paraId="41FA94A9" w14:textId="77777777" w:rsidR="00231A67" w:rsidRPr="00231A67" w:rsidRDefault="00231A67" w:rsidP="00231A67">
      <w:pPr>
        <w:spacing w:line="276" w:lineRule="auto"/>
        <w:rPr>
          <w:rFonts w:ascii="Calibri" w:hAnsi="Calibri"/>
        </w:rPr>
      </w:pPr>
      <w:r w:rsidRPr="00231A67">
        <w:rPr>
          <w:rFonts w:ascii="Calibri" w:hAnsi="Calibri"/>
        </w:rPr>
        <w:t xml:space="preserve">My dad was funny. We had these family friends. The dad was a minister at our church. My dad really liked his daughter who was a year younger than me. He said, “Ryan, if you </w:t>
      </w:r>
      <w:proofErr w:type="gramStart"/>
      <w:r w:rsidRPr="00231A67">
        <w:rPr>
          <w:rFonts w:ascii="Calibri" w:hAnsi="Calibri"/>
        </w:rPr>
        <w:t>will date</w:t>
      </w:r>
      <w:proofErr w:type="gramEnd"/>
      <w:r w:rsidRPr="00231A67">
        <w:rPr>
          <w:rFonts w:ascii="Calibri" w:hAnsi="Calibri"/>
        </w:rPr>
        <w:t xml:space="preserve"> Rachel, I will pay for every single date.” I was like, “That's a great offer. Could I take out Deanna and maybe have the same money?” “Nope. It's just for Rachel.” I took her out one time and I was like, “Dad, I really appreciate that. She's just not that cute.” But my dad was trying to give me some direction. That's a good thing. </w:t>
      </w:r>
    </w:p>
    <w:p w14:paraId="4525E7A5" w14:textId="77777777" w:rsidR="00231A67" w:rsidRPr="00231A67" w:rsidRDefault="00231A67" w:rsidP="00231A67">
      <w:pPr>
        <w:spacing w:line="276" w:lineRule="auto"/>
        <w:rPr>
          <w:rFonts w:ascii="Calibri" w:hAnsi="Calibri"/>
        </w:rPr>
      </w:pPr>
    </w:p>
    <w:p w14:paraId="5A346D05" w14:textId="597A46F5" w:rsidR="00231A67" w:rsidRPr="00231A67" w:rsidRDefault="00231A67" w:rsidP="00231A67">
      <w:pPr>
        <w:spacing w:line="276" w:lineRule="auto"/>
        <w:rPr>
          <w:rFonts w:ascii="Calibri" w:hAnsi="Calibri"/>
        </w:rPr>
      </w:pPr>
      <w:r w:rsidRPr="00231A67">
        <w:rPr>
          <w:rFonts w:ascii="Calibri" w:hAnsi="Calibri"/>
        </w:rPr>
        <w:t xml:space="preserve">I know that you may not be able to pick out all your kids’ boyfriends and girlfriends, and that's okay. But we ought to point them in the right direction. “Hey, you know what? This is a </w:t>
      </w:r>
      <w:proofErr w:type="gramStart"/>
      <w:r w:rsidRPr="00231A67">
        <w:rPr>
          <w:rFonts w:ascii="Calibri" w:hAnsi="Calibri"/>
        </w:rPr>
        <w:t>really nice</w:t>
      </w:r>
      <w:proofErr w:type="gramEnd"/>
      <w:r w:rsidRPr="00231A67">
        <w:rPr>
          <w:rFonts w:ascii="Calibri" w:hAnsi="Calibri"/>
        </w:rPr>
        <w:t xml:space="preserve"> Christian girl. She</w:t>
      </w:r>
      <w:r w:rsidR="004612A5">
        <w:rPr>
          <w:rFonts w:ascii="Calibri" w:hAnsi="Calibri"/>
          <w:b/>
          <w:color w:val="FF0000"/>
        </w:rPr>
        <w:t xml:space="preserve"> </w:t>
      </w:r>
      <w:r w:rsidR="004612A5" w:rsidRPr="00F866D7">
        <w:rPr>
          <w:rFonts w:ascii="Calibri" w:hAnsi="Calibri"/>
          <w:bCs/>
          <w:color w:val="000000" w:themeColor="text1"/>
        </w:rPr>
        <w:t>has</w:t>
      </w:r>
      <w:r w:rsidRPr="00231A67">
        <w:rPr>
          <w:rFonts w:ascii="Calibri" w:hAnsi="Calibri"/>
        </w:rPr>
        <w:t xml:space="preserve"> some </w:t>
      </w:r>
      <w:proofErr w:type="gramStart"/>
      <w:r w:rsidRPr="00231A67">
        <w:rPr>
          <w:rFonts w:ascii="Calibri" w:hAnsi="Calibri"/>
        </w:rPr>
        <w:t>really nice</w:t>
      </w:r>
      <w:proofErr w:type="gramEnd"/>
      <w:r w:rsidRPr="00231A67">
        <w:rPr>
          <w:rFonts w:ascii="Calibri" w:hAnsi="Calibri"/>
        </w:rPr>
        <w:t xml:space="preserve"> parents. Why don't you go talk to her instead of maybe some of those other kids.” That's a good thing. That's wisdom with parents. We ought to teach kids to run from temptation. </w:t>
      </w:r>
    </w:p>
    <w:p w14:paraId="28474EFB" w14:textId="77777777" w:rsidR="00231A67" w:rsidRPr="00231A67" w:rsidRDefault="00231A67" w:rsidP="00231A67">
      <w:pPr>
        <w:spacing w:line="276" w:lineRule="auto"/>
        <w:rPr>
          <w:rFonts w:ascii="Calibri" w:hAnsi="Calibri"/>
        </w:rPr>
      </w:pPr>
    </w:p>
    <w:p w14:paraId="52ADB7D1" w14:textId="2C09D3EC" w:rsidR="00231A67" w:rsidRPr="00231A67" w:rsidRDefault="00231A67" w:rsidP="00231A67">
      <w:pPr>
        <w:spacing w:line="276" w:lineRule="auto"/>
        <w:rPr>
          <w:rFonts w:ascii="Calibri" w:hAnsi="Calibri"/>
        </w:rPr>
      </w:pPr>
      <w:r w:rsidRPr="00231A67">
        <w:rPr>
          <w:rFonts w:ascii="Calibri" w:hAnsi="Calibri"/>
        </w:rPr>
        <w:t>Joseph is the classic example of this. In the Old Testament, Joseph is working for a man named Potiphar. Joseph is like 6’2”, 195 lbs. Super good looks. Women drool in his presence. The wife of Potiphar comes and hits on Joseph. Joseph</w:t>
      </w:r>
      <w:r w:rsidR="00166DD3">
        <w:rPr>
          <w:rFonts w:ascii="Calibri" w:hAnsi="Calibri"/>
          <w:b/>
          <w:color w:val="FF0000"/>
        </w:rPr>
        <w:t xml:space="preserve"> </w:t>
      </w:r>
      <w:r w:rsidR="004612A5" w:rsidRPr="00166DD3">
        <w:rPr>
          <w:rFonts w:ascii="Calibri" w:hAnsi="Calibri"/>
          <w:bCs/>
          <w:color w:val="000000" w:themeColor="text1"/>
        </w:rPr>
        <w:t>has</w:t>
      </w:r>
      <w:r w:rsidRPr="00231A67">
        <w:rPr>
          <w:rFonts w:ascii="Calibri" w:hAnsi="Calibri"/>
        </w:rPr>
        <w:t xml:space="preserve"> his opportunity to be the man and he</w:t>
      </w:r>
      <w:r w:rsidR="00166DD3">
        <w:rPr>
          <w:rFonts w:ascii="Calibri" w:hAnsi="Calibri"/>
          <w:b/>
          <w:color w:val="FF0000"/>
        </w:rPr>
        <w:t xml:space="preserve"> </w:t>
      </w:r>
      <w:r w:rsidR="004612A5" w:rsidRPr="00166DD3">
        <w:rPr>
          <w:rFonts w:ascii="Calibri" w:hAnsi="Calibri"/>
          <w:bCs/>
          <w:color w:val="000000" w:themeColor="text1"/>
        </w:rPr>
        <w:t>is</w:t>
      </w:r>
      <w:r w:rsidRPr="00231A67">
        <w:rPr>
          <w:rFonts w:ascii="Calibri" w:hAnsi="Calibri"/>
        </w:rPr>
        <w:t xml:space="preserve"> like, “I'm not going to sleep with you.” She's begging him, the Bible </w:t>
      </w:r>
      <w:proofErr w:type="gramStart"/>
      <w:r w:rsidRPr="00231A67">
        <w:rPr>
          <w:rFonts w:ascii="Calibri" w:hAnsi="Calibri"/>
        </w:rPr>
        <w:t>says actually, every</w:t>
      </w:r>
      <w:proofErr w:type="gramEnd"/>
      <w:r w:rsidRPr="00231A67">
        <w:rPr>
          <w:rFonts w:ascii="Calibri" w:hAnsi="Calibri"/>
        </w:rPr>
        <w:t xml:space="preserve"> day. Can you imagine that temptation? Every single day somebody</w:t>
      </w:r>
      <w:r w:rsidR="00166DD3">
        <w:rPr>
          <w:rFonts w:ascii="Calibri" w:hAnsi="Calibri"/>
          <w:b/>
          <w:color w:val="FF0000"/>
        </w:rPr>
        <w:t xml:space="preserve"> </w:t>
      </w:r>
      <w:r w:rsidR="004612A5" w:rsidRPr="00166DD3">
        <w:rPr>
          <w:rFonts w:ascii="Calibri" w:hAnsi="Calibri"/>
          <w:bCs/>
          <w:color w:val="000000" w:themeColor="text1"/>
        </w:rPr>
        <w:t>is</w:t>
      </w:r>
      <w:r w:rsidRPr="00231A67">
        <w:rPr>
          <w:rFonts w:ascii="Calibri" w:hAnsi="Calibri"/>
        </w:rPr>
        <w:t xml:space="preserve"> pounding on your door, saying, “Come with me.” Joseph is like, “No way.” She tries to grab him one time. Joseph runs so quick</w:t>
      </w:r>
      <w:r w:rsidR="004612A5" w:rsidRPr="00166DD3">
        <w:rPr>
          <w:rFonts w:ascii="Calibri" w:hAnsi="Calibri"/>
          <w:bCs/>
          <w:color w:val="000000" w:themeColor="text1"/>
        </w:rPr>
        <w:t>ly</w:t>
      </w:r>
      <w:r w:rsidRPr="00231A67">
        <w:rPr>
          <w:rFonts w:ascii="Calibri" w:hAnsi="Calibri"/>
        </w:rPr>
        <w:t xml:space="preserve"> that he leaves his cloak behind. That's some fast running. That’s like Usain Bolt kind of stuff. Out of there.</w:t>
      </w:r>
    </w:p>
    <w:p w14:paraId="6D71B573" w14:textId="77777777" w:rsidR="00231A67" w:rsidRPr="00231A67" w:rsidRDefault="00231A67" w:rsidP="00231A67">
      <w:pPr>
        <w:spacing w:line="276" w:lineRule="auto"/>
        <w:rPr>
          <w:rFonts w:ascii="Calibri" w:hAnsi="Calibri"/>
        </w:rPr>
      </w:pPr>
    </w:p>
    <w:p w14:paraId="3E4AE587" w14:textId="77777777" w:rsidR="00231A67" w:rsidRPr="00231A67" w:rsidRDefault="00231A67" w:rsidP="00231A67">
      <w:pPr>
        <w:spacing w:line="276" w:lineRule="auto"/>
        <w:rPr>
          <w:rFonts w:ascii="Calibri" w:hAnsi="Calibri"/>
        </w:rPr>
      </w:pPr>
      <w:r w:rsidRPr="00231A67">
        <w:rPr>
          <w:rFonts w:ascii="Calibri" w:hAnsi="Calibri"/>
        </w:rPr>
        <w:t xml:space="preserve">Don't talk about it. You don't even need to think about it. When you get around flattering people, when you get around temptation, just start just jogging. I want to get out of here. I'm going to move. See you later. No need to even talk. Just run. </w:t>
      </w:r>
    </w:p>
    <w:p w14:paraId="5A54437C" w14:textId="77777777" w:rsidR="00231A67" w:rsidRPr="00231A67" w:rsidRDefault="00231A67" w:rsidP="00231A67">
      <w:pPr>
        <w:spacing w:line="276" w:lineRule="auto"/>
        <w:rPr>
          <w:rFonts w:ascii="Calibri" w:hAnsi="Calibri"/>
        </w:rPr>
      </w:pPr>
    </w:p>
    <w:p w14:paraId="6DADC4E9" w14:textId="77777777" w:rsidR="00231A67" w:rsidRPr="00231A67" w:rsidRDefault="00231A67" w:rsidP="00231A67">
      <w:pPr>
        <w:spacing w:line="276" w:lineRule="auto"/>
        <w:rPr>
          <w:rFonts w:ascii="Calibri" w:hAnsi="Calibri"/>
        </w:rPr>
      </w:pPr>
      <w:r w:rsidRPr="00231A67">
        <w:rPr>
          <w:rFonts w:ascii="Calibri" w:hAnsi="Calibri"/>
        </w:rPr>
        <w:lastRenderedPageBreak/>
        <w:t xml:space="preserve">Train our kids to run from temptation. </w:t>
      </w:r>
    </w:p>
    <w:p w14:paraId="3E6808D1" w14:textId="77777777" w:rsidR="00231A67" w:rsidRPr="00231A67" w:rsidRDefault="00231A67" w:rsidP="00231A67">
      <w:pPr>
        <w:spacing w:line="276" w:lineRule="auto"/>
        <w:rPr>
          <w:rFonts w:ascii="Calibri" w:hAnsi="Calibri"/>
        </w:rPr>
      </w:pPr>
    </w:p>
    <w:p w14:paraId="3827229A" w14:textId="77777777" w:rsidR="00231A67" w:rsidRPr="00231A67" w:rsidRDefault="00231A67" w:rsidP="00231A67">
      <w:pPr>
        <w:spacing w:line="276" w:lineRule="auto"/>
        <w:rPr>
          <w:rFonts w:ascii="Calibri" w:hAnsi="Calibri"/>
          <w:b/>
          <w:bCs/>
        </w:rPr>
      </w:pPr>
      <w:r w:rsidRPr="00231A67">
        <w:rPr>
          <w:rFonts w:ascii="Calibri" w:hAnsi="Calibri"/>
          <w:b/>
          <w:bCs/>
        </w:rPr>
        <w:t>3. Talk to your kids about consequences of sexual sin.</w:t>
      </w:r>
    </w:p>
    <w:p w14:paraId="50673E45" w14:textId="77777777" w:rsidR="00231A67" w:rsidRPr="00231A67" w:rsidRDefault="00231A67" w:rsidP="00231A67">
      <w:pPr>
        <w:spacing w:line="276" w:lineRule="auto"/>
        <w:rPr>
          <w:rFonts w:ascii="Calibri" w:hAnsi="Calibri"/>
        </w:rPr>
      </w:pPr>
    </w:p>
    <w:p w14:paraId="23CCAC1E" w14:textId="77777777" w:rsidR="00231A67" w:rsidRPr="00231A67" w:rsidRDefault="00231A67" w:rsidP="00231A67">
      <w:pPr>
        <w:spacing w:line="276" w:lineRule="auto"/>
        <w:rPr>
          <w:rFonts w:ascii="Calibri" w:hAnsi="Calibri"/>
        </w:rPr>
      </w:pPr>
      <w:r w:rsidRPr="00231A67">
        <w:rPr>
          <w:rFonts w:ascii="Calibri" w:hAnsi="Calibri"/>
        </w:rPr>
        <w:t>In a minute, we're going to see the advantages of doing things God's way. But for just a moment, this is the stuff that doesn't make the movies. The next time you see Ryan Reynolds on the big screen, this isn’t going to be in the movie. This didn't make it in the script.</w:t>
      </w:r>
    </w:p>
    <w:p w14:paraId="7DF3C693" w14:textId="77777777" w:rsidR="00231A67" w:rsidRPr="00231A67" w:rsidRDefault="00231A67" w:rsidP="00231A67">
      <w:pPr>
        <w:spacing w:line="276" w:lineRule="auto"/>
        <w:rPr>
          <w:rFonts w:ascii="Calibri" w:hAnsi="Calibri"/>
        </w:rPr>
      </w:pPr>
    </w:p>
    <w:p w14:paraId="0C15E0C7" w14:textId="77777777" w:rsidR="00231A67" w:rsidRPr="00231A67" w:rsidRDefault="00231A67" w:rsidP="00231A67">
      <w:pPr>
        <w:spacing w:line="276" w:lineRule="auto"/>
        <w:rPr>
          <w:rFonts w:ascii="Calibri" w:hAnsi="Calibri"/>
          <w:b/>
          <w:bCs/>
          <w:i/>
          <w:iCs/>
        </w:rPr>
      </w:pPr>
      <w:r w:rsidRPr="00231A67">
        <w:rPr>
          <w:rFonts w:ascii="Calibri" w:hAnsi="Calibri"/>
          <w:b/>
          <w:bCs/>
          <w:i/>
          <w:iCs/>
        </w:rPr>
        <w:t>A. Keep your wealth.</w:t>
      </w:r>
    </w:p>
    <w:p w14:paraId="3E5CF102" w14:textId="77777777" w:rsidR="00231A67" w:rsidRPr="00231A67" w:rsidRDefault="00231A67" w:rsidP="00231A67">
      <w:pPr>
        <w:spacing w:line="276" w:lineRule="auto"/>
        <w:rPr>
          <w:rFonts w:ascii="Calibri" w:hAnsi="Calibri"/>
        </w:rPr>
      </w:pPr>
    </w:p>
    <w:p w14:paraId="0E96B4D8" w14:textId="52968116" w:rsidR="00231A67" w:rsidRPr="00231A67" w:rsidRDefault="00231A67" w:rsidP="00231A67">
      <w:pPr>
        <w:spacing w:line="276" w:lineRule="auto"/>
        <w:rPr>
          <w:rFonts w:ascii="Calibri" w:hAnsi="Calibri"/>
        </w:rPr>
      </w:pPr>
      <w:r w:rsidRPr="00231A67">
        <w:rPr>
          <w:rFonts w:ascii="Calibri" w:hAnsi="Calibri"/>
        </w:rPr>
        <w:t xml:space="preserve">You get into a lot of financial problems when you start sleeping with people </w:t>
      </w:r>
      <w:r w:rsidR="004612A5" w:rsidRPr="00166DD3">
        <w:rPr>
          <w:rFonts w:ascii="Calibri" w:hAnsi="Calibri"/>
          <w:bCs/>
          <w:color w:val="000000" w:themeColor="text1"/>
        </w:rPr>
        <w:t>to whom</w:t>
      </w:r>
      <w:r w:rsidRPr="00166DD3">
        <w:rPr>
          <w:rFonts w:ascii="Calibri" w:hAnsi="Calibri"/>
          <w:color w:val="000000" w:themeColor="text1"/>
        </w:rPr>
        <w:t xml:space="preserve"> </w:t>
      </w:r>
      <w:r w:rsidRPr="00231A67">
        <w:rPr>
          <w:rFonts w:ascii="Calibri" w:hAnsi="Calibri"/>
        </w:rPr>
        <w:t xml:space="preserve">you're not married. </w:t>
      </w:r>
    </w:p>
    <w:p w14:paraId="46A47126" w14:textId="77777777" w:rsidR="00231A67" w:rsidRPr="00231A67" w:rsidRDefault="00231A67" w:rsidP="00231A67">
      <w:pPr>
        <w:spacing w:line="276" w:lineRule="auto"/>
        <w:rPr>
          <w:rFonts w:ascii="Calibri" w:hAnsi="Calibri"/>
        </w:rPr>
      </w:pPr>
    </w:p>
    <w:p w14:paraId="2D959EDD" w14:textId="77777777" w:rsidR="00231A67" w:rsidRPr="00231A67" w:rsidRDefault="00231A67" w:rsidP="00231A67">
      <w:pPr>
        <w:spacing w:line="276" w:lineRule="auto"/>
        <w:rPr>
          <w:rFonts w:ascii="Calibri" w:hAnsi="Calibri"/>
        </w:rPr>
      </w:pPr>
      <w:r w:rsidRPr="00231A67">
        <w:rPr>
          <w:rFonts w:ascii="Calibri" w:hAnsi="Calibri"/>
        </w:rPr>
        <w:t>“Strangers will obtain your wealth, and someone else will enjoy the fruit of your labor” (Proverbs 5:10).</w:t>
      </w:r>
    </w:p>
    <w:p w14:paraId="5FFC58E1" w14:textId="77777777" w:rsidR="00231A67" w:rsidRPr="00231A67" w:rsidRDefault="00231A67" w:rsidP="00231A67">
      <w:pPr>
        <w:spacing w:line="276" w:lineRule="auto"/>
        <w:rPr>
          <w:rFonts w:ascii="Calibri" w:hAnsi="Calibri"/>
        </w:rPr>
      </w:pPr>
    </w:p>
    <w:p w14:paraId="6EEA8C59" w14:textId="4926A0DE" w:rsidR="00231A67" w:rsidRPr="00231A67" w:rsidRDefault="00231A67" w:rsidP="00231A67">
      <w:pPr>
        <w:spacing w:line="276" w:lineRule="auto"/>
        <w:rPr>
          <w:rFonts w:ascii="Calibri" w:hAnsi="Calibri"/>
        </w:rPr>
      </w:pPr>
      <w:r w:rsidRPr="00231A67">
        <w:rPr>
          <w:rFonts w:ascii="Calibri" w:hAnsi="Calibri"/>
        </w:rPr>
        <w:t xml:space="preserve">This is talking probably about extortion. But the same is true. I was thinking about it this week. You have a child with somebody </w:t>
      </w:r>
      <w:r w:rsidR="004612A5" w:rsidRPr="00166DD3">
        <w:rPr>
          <w:rFonts w:ascii="Calibri" w:hAnsi="Calibri"/>
          <w:bCs/>
          <w:color w:val="000000" w:themeColor="text1"/>
        </w:rPr>
        <w:t>to whom</w:t>
      </w:r>
      <w:r w:rsidR="004612A5" w:rsidRPr="00166DD3">
        <w:rPr>
          <w:rFonts w:ascii="Calibri" w:hAnsi="Calibri"/>
          <w:b/>
          <w:color w:val="000000" w:themeColor="text1"/>
        </w:rPr>
        <w:t xml:space="preserve"> </w:t>
      </w:r>
      <w:r w:rsidRPr="00231A67">
        <w:rPr>
          <w:rFonts w:ascii="Calibri" w:hAnsi="Calibri"/>
        </w:rPr>
        <w:t>you're not married. You're in custody battles, you</w:t>
      </w:r>
      <w:r w:rsidR="004612A5">
        <w:rPr>
          <w:rFonts w:ascii="Calibri" w:hAnsi="Calibri"/>
          <w:b/>
          <w:color w:val="FF0000"/>
        </w:rPr>
        <w:t xml:space="preserve"> </w:t>
      </w:r>
      <w:r w:rsidR="004612A5" w:rsidRPr="00166DD3">
        <w:rPr>
          <w:rFonts w:ascii="Calibri" w:hAnsi="Calibri"/>
          <w:bCs/>
          <w:color w:val="000000" w:themeColor="text1"/>
        </w:rPr>
        <w:t>have</w:t>
      </w:r>
      <w:r w:rsidRPr="00231A67">
        <w:rPr>
          <w:rFonts w:ascii="Calibri" w:hAnsi="Calibri"/>
        </w:rPr>
        <w:t xml:space="preserve"> lawyers all over the place. You are spinning some crazy money trying to get yourself out of a </w:t>
      </w:r>
      <w:proofErr w:type="gramStart"/>
      <w:r w:rsidRPr="00231A67">
        <w:rPr>
          <w:rFonts w:ascii="Calibri" w:hAnsi="Calibri"/>
        </w:rPr>
        <w:t>really tough</w:t>
      </w:r>
      <w:proofErr w:type="gramEnd"/>
      <w:r w:rsidRPr="00231A67">
        <w:rPr>
          <w:rFonts w:ascii="Calibri" w:hAnsi="Calibri"/>
        </w:rPr>
        <w:t xml:space="preserve"> situation. </w:t>
      </w:r>
    </w:p>
    <w:p w14:paraId="37171FA7" w14:textId="77777777" w:rsidR="00231A67" w:rsidRPr="00231A67" w:rsidRDefault="00231A67" w:rsidP="00231A67">
      <w:pPr>
        <w:spacing w:line="276" w:lineRule="auto"/>
        <w:rPr>
          <w:rFonts w:ascii="Calibri" w:hAnsi="Calibri"/>
        </w:rPr>
      </w:pPr>
    </w:p>
    <w:p w14:paraId="0D26241C" w14:textId="77777777" w:rsidR="00231A67" w:rsidRPr="00231A67" w:rsidRDefault="00231A67" w:rsidP="00231A67">
      <w:pPr>
        <w:spacing w:line="276" w:lineRule="auto"/>
        <w:rPr>
          <w:rFonts w:ascii="Calibri" w:hAnsi="Calibri"/>
        </w:rPr>
      </w:pPr>
      <w:r w:rsidRPr="00231A67">
        <w:rPr>
          <w:rFonts w:ascii="Calibri" w:hAnsi="Calibri"/>
        </w:rPr>
        <w:t xml:space="preserve">This is all right from the Bible. Keep your wealth. </w:t>
      </w:r>
    </w:p>
    <w:p w14:paraId="0B4402DE" w14:textId="77777777" w:rsidR="00231A67" w:rsidRPr="00231A67" w:rsidRDefault="00231A67" w:rsidP="00231A67">
      <w:pPr>
        <w:spacing w:line="276" w:lineRule="auto"/>
        <w:rPr>
          <w:rFonts w:ascii="Calibri" w:hAnsi="Calibri"/>
        </w:rPr>
      </w:pPr>
    </w:p>
    <w:p w14:paraId="4B2EB712" w14:textId="77777777" w:rsidR="00231A67" w:rsidRPr="00231A67" w:rsidRDefault="00231A67" w:rsidP="00231A67">
      <w:pPr>
        <w:spacing w:line="276" w:lineRule="auto"/>
        <w:rPr>
          <w:rFonts w:ascii="Calibri" w:hAnsi="Calibri"/>
          <w:b/>
          <w:bCs/>
          <w:i/>
          <w:iCs/>
        </w:rPr>
      </w:pPr>
      <w:r w:rsidRPr="00231A67">
        <w:rPr>
          <w:rFonts w:ascii="Calibri" w:hAnsi="Calibri"/>
          <w:b/>
          <w:bCs/>
          <w:i/>
          <w:iCs/>
        </w:rPr>
        <w:t xml:space="preserve">B. Uphold your health. </w:t>
      </w:r>
    </w:p>
    <w:p w14:paraId="5A31FEC3" w14:textId="77777777" w:rsidR="00231A67" w:rsidRPr="00231A67" w:rsidRDefault="00231A67" w:rsidP="00231A67">
      <w:pPr>
        <w:spacing w:line="276" w:lineRule="auto"/>
        <w:rPr>
          <w:rFonts w:ascii="Calibri" w:hAnsi="Calibri"/>
        </w:rPr>
      </w:pPr>
    </w:p>
    <w:p w14:paraId="4B0754C8" w14:textId="77777777" w:rsidR="00231A67" w:rsidRPr="00231A67" w:rsidRDefault="00231A67" w:rsidP="00231A67">
      <w:pPr>
        <w:spacing w:line="276" w:lineRule="auto"/>
        <w:rPr>
          <w:rFonts w:ascii="Calibri" w:hAnsi="Calibri"/>
        </w:rPr>
      </w:pPr>
      <w:r w:rsidRPr="00231A67">
        <w:rPr>
          <w:rFonts w:ascii="Calibri" w:hAnsi="Calibri"/>
        </w:rPr>
        <w:t>“Afterward you will groan in anguish when disease consumes your body” (Proverbs 5:11).</w:t>
      </w:r>
    </w:p>
    <w:p w14:paraId="734C639B" w14:textId="77777777" w:rsidR="00231A67" w:rsidRPr="00231A67" w:rsidRDefault="00231A67" w:rsidP="00231A67">
      <w:pPr>
        <w:spacing w:line="276" w:lineRule="auto"/>
        <w:rPr>
          <w:rFonts w:ascii="Calibri" w:hAnsi="Calibri"/>
        </w:rPr>
      </w:pPr>
    </w:p>
    <w:p w14:paraId="5496212D" w14:textId="68A68022" w:rsidR="00231A67" w:rsidRPr="00231A67" w:rsidRDefault="00231A67" w:rsidP="00231A67">
      <w:pPr>
        <w:spacing w:line="276" w:lineRule="auto"/>
        <w:rPr>
          <w:rFonts w:ascii="Calibri" w:hAnsi="Calibri"/>
        </w:rPr>
      </w:pPr>
      <w:r w:rsidRPr="00231A67">
        <w:rPr>
          <w:rFonts w:ascii="Calibri" w:hAnsi="Calibri"/>
        </w:rPr>
        <w:t>Let’s be honest today. There</w:t>
      </w:r>
      <w:r w:rsidR="003105A3">
        <w:rPr>
          <w:rFonts w:ascii="Calibri" w:hAnsi="Calibri"/>
          <w:b/>
          <w:color w:val="FF0000"/>
        </w:rPr>
        <w:t xml:space="preserve"> </w:t>
      </w:r>
      <w:r w:rsidR="004612A5" w:rsidRPr="003105A3">
        <w:rPr>
          <w:rFonts w:ascii="Calibri" w:hAnsi="Calibri"/>
          <w:bCs/>
          <w:color w:val="000000" w:themeColor="text1"/>
        </w:rPr>
        <w:t>are</w:t>
      </w:r>
      <w:r w:rsidRPr="00231A67">
        <w:rPr>
          <w:rFonts w:ascii="Calibri" w:hAnsi="Calibri"/>
        </w:rPr>
        <w:t xml:space="preserve"> a lot of diseases out there. We have between 30-40 STDs that are spread through promiscuity. These are destructive. HPV is the leading cause of cervical cancer in women today. About 79 million Americans have it</w:t>
      </w:r>
      <w:r w:rsidR="003105A3">
        <w:rPr>
          <w:rFonts w:ascii="Calibri" w:hAnsi="Calibri"/>
        </w:rPr>
        <w:t xml:space="preserve">. </w:t>
      </w:r>
      <w:r w:rsidR="004612A5" w:rsidRPr="003105A3">
        <w:rPr>
          <w:rFonts w:ascii="Calibri" w:hAnsi="Calibri"/>
          <w:bCs/>
          <w:color w:val="000000" w:themeColor="text1"/>
        </w:rPr>
        <w:t>Fourteen</w:t>
      </w:r>
      <w:r w:rsidRPr="00231A67">
        <w:rPr>
          <w:rFonts w:ascii="Calibri" w:hAnsi="Calibri"/>
        </w:rPr>
        <w:t xml:space="preserve"> million a year get it. They say that most people who are sexually active will get it at some point in their life. It's not good. </w:t>
      </w:r>
    </w:p>
    <w:p w14:paraId="1E839C88" w14:textId="77777777" w:rsidR="00231A67" w:rsidRPr="00231A67" w:rsidRDefault="00231A67" w:rsidP="00231A67">
      <w:pPr>
        <w:spacing w:line="276" w:lineRule="auto"/>
        <w:rPr>
          <w:rFonts w:ascii="Calibri" w:hAnsi="Calibri"/>
        </w:rPr>
      </w:pPr>
    </w:p>
    <w:p w14:paraId="3A18D770" w14:textId="77777777" w:rsidR="00231A67" w:rsidRPr="00231A67" w:rsidRDefault="00231A67" w:rsidP="00231A67">
      <w:pPr>
        <w:spacing w:line="276" w:lineRule="auto"/>
        <w:rPr>
          <w:rFonts w:ascii="Calibri" w:hAnsi="Calibri"/>
        </w:rPr>
      </w:pPr>
      <w:r w:rsidRPr="00231A67">
        <w:rPr>
          <w:rFonts w:ascii="Calibri" w:hAnsi="Calibri"/>
        </w:rPr>
        <w:t xml:space="preserve">In the 1960s there were two main STDs. You could take a penicillin shot and you could get better. It wasn't as bad. Today it’s wheels off. So many reasons. </w:t>
      </w:r>
    </w:p>
    <w:p w14:paraId="660DA8D8" w14:textId="77777777" w:rsidR="00231A67" w:rsidRPr="00231A67" w:rsidRDefault="00231A67" w:rsidP="00231A67">
      <w:pPr>
        <w:spacing w:line="276" w:lineRule="auto"/>
        <w:rPr>
          <w:rFonts w:ascii="Calibri" w:hAnsi="Calibri"/>
        </w:rPr>
      </w:pPr>
    </w:p>
    <w:p w14:paraId="35135969" w14:textId="049E6C33" w:rsidR="00231A67" w:rsidRPr="00231A67" w:rsidRDefault="00231A67" w:rsidP="00231A67">
      <w:pPr>
        <w:spacing w:line="276" w:lineRule="auto"/>
        <w:rPr>
          <w:rFonts w:ascii="Calibri" w:hAnsi="Calibri"/>
        </w:rPr>
      </w:pPr>
      <w:r w:rsidRPr="00231A67">
        <w:rPr>
          <w:rFonts w:ascii="Calibri" w:hAnsi="Calibri"/>
        </w:rPr>
        <w:t>We need to be teaching our kids the reality. This is the kind of stuff nobody wants to talk about</w:t>
      </w:r>
      <w:r w:rsidR="003105A3">
        <w:rPr>
          <w:rFonts w:ascii="Calibri" w:hAnsi="Calibri"/>
          <w:b/>
          <w:color w:val="FF0000"/>
        </w:rPr>
        <w:t xml:space="preserve"> </w:t>
      </w:r>
      <w:proofErr w:type="gramStart"/>
      <w:r w:rsidR="004612A5" w:rsidRPr="003105A3">
        <w:rPr>
          <w:rFonts w:ascii="Calibri" w:hAnsi="Calibri"/>
          <w:bCs/>
          <w:color w:val="000000" w:themeColor="text1"/>
        </w:rPr>
        <w:t>b</w:t>
      </w:r>
      <w:r w:rsidRPr="003105A3">
        <w:rPr>
          <w:rFonts w:ascii="Calibri" w:hAnsi="Calibri"/>
          <w:bCs/>
          <w:color w:val="000000" w:themeColor="text1"/>
        </w:rPr>
        <w:t>u</w:t>
      </w:r>
      <w:r w:rsidRPr="00231A67">
        <w:rPr>
          <w:rFonts w:ascii="Calibri" w:hAnsi="Calibri"/>
        </w:rPr>
        <w:t>t yet</w:t>
      </w:r>
      <w:proofErr w:type="gramEnd"/>
      <w:r w:rsidRPr="00231A67">
        <w:rPr>
          <w:rFonts w:ascii="Calibri" w:hAnsi="Calibri"/>
        </w:rPr>
        <w:t xml:space="preserve"> when you </w:t>
      </w:r>
      <w:r w:rsidR="004612A5" w:rsidRPr="003105A3">
        <w:rPr>
          <w:rFonts w:ascii="Calibri" w:hAnsi="Calibri"/>
          <w:bCs/>
          <w:color w:val="000000" w:themeColor="text1"/>
        </w:rPr>
        <w:t>go</w:t>
      </w:r>
      <w:r w:rsidRPr="003105A3">
        <w:rPr>
          <w:rFonts w:ascii="Calibri" w:hAnsi="Calibri"/>
          <w:bCs/>
          <w:color w:val="000000" w:themeColor="text1"/>
        </w:rPr>
        <w:t xml:space="preserve"> </w:t>
      </w:r>
      <w:r w:rsidRPr="00231A67">
        <w:rPr>
          <w:rFonts w:ascii="Calibri" w:hAnsi="Calibri"/>
        </w:rPr>
        <w:t>down this path and you get in this situation, it hurts.</w:t>
      </w:r>
    </w:p>
    <w:p w14:paraId="4259DD0C" w14:textId="77777777" w:rsidR="00231A67" w:rsidRPr="00231A67" w:rsidRDefault="00231A67" w:rsidP="00231A67">
      <w:pPr>
        <w:spacing w:line="276" w:lineRule="auto"/>
        <w:rPr>
          <w:rFonts w:ascii="Calibri" w:hAnsi="Calibri"/>
        </w:rPr>
      </w:pPr>
    </w:p>
    <w:p w14:paraId="0C81EF47" w14:textId="77777777" w:rsidR="00231A67" w:rsidRPr="00231A67" w:rsidRDefault="00231A67" w:rsidP="00231A67">
      <w:pPr>
        <w:spacing w:line="276" w:lineRule="auto"/>
        <w:rPr>
          <w:rFonts w:ascii="Calibri" w:hAnsi="Calibri"/>
          <w:b/>
          <w:bCs/>
          <w:i/>
          <w:iCs/>
        </w:rPr>
      </w:pPr>
      <w:r w:rsidRPr="00231A67">
        <w:rPr>
          <w:rFonts w:ascii="Calibri" w:hAnsi="Calibri"/>
          <w:b/>
          <w:bCs/>
          <w:i/>
          <w:iCs/>
        </w:rPr>
        <w:t>C. Value your reputation.</w:t>
      </w:r>
    </w:p>
    <w:p w14:paraId="6FC52911" w14:textId="77777777" w:rsidR="00231A67" w:rsidRPr="00231A67" w:rsidRDefault="00231A67" w:rsidP="00231A67">
      <w:pPr>
        <w:spacing w:line="276" w:lineRule="auto"/>
        <w:rPr>
          <w:rFonts w:ascii="Calibri" w:hAnsi="Calibri"/>
        </w:rPr>
      </w:pPr>
    </w:p>
    <w:p w14:paraId="79C56CCE" w14:textId="77777777" w:rsidR="00231A67" w:rsidRPr="00231A67" w:rsidRDefault="00231A67" w:rsidP="00231A67">
      <w:pPr>
        <w:spacing w:line="276" w:lineRule="auto"/>
        <w:rPr>
          <w:rFonts w:ascii="Calibri" w:hAnsi="Calibri"/>
        </w:rPr>
      </w:pPr>
      <w:r w:rsidRPr="00231A67">
        <w:rPr>
          <w:rFonts w:ascii="Calibri" w:hAnsi="Calibri"/>
        </w:rPr>
        <w:t>“I have come to the brink of utter ruin, and now I must face public disgrace” (Proverbs 5:14).</w:t>
      </w:r>
    </w:p>
    <w:p w14:paraId="25EC0FF3" w14:textId="77777777" w:rsidR="00231A67" w:rsidRPr="00231A67" w:rsidRDefault="00231A67" w:rsidP="00231A67">
      <w:pPr>
        <w:spacing w:line="276" w:lineRule="auto"/>
        <w:rPr>
          <w:rFonts w:ascii="Calibri" w:hAnsi="Calibri"/>
        </w:rPr>
      </w:pPr>
    </w:p>
    <w:p w14:paraId="6C2CB384" w14:textId="07BDA849" w:rsidR="00231A67" w:rsidRPr="00231A67" w:rsidRDefault="00231A67" w:rsidP="00231A67">
      <w:pPr>
        <w:spacing w:line="276" w:lineRule="auto"/>
        <w:rPr>
          <w:rFonts w:ascii="Calibri" w:hAnsi="Calibri"/>
        </w:rPr>
      </w:pPr>
      <w:r w:rsidRPr="00231A67">
        <w:rPr>
          <w:rFonts w:ascii="Calibri" w:hAnsi="Calibri"/>
        </w:rPr>
        <w:t xml:space="preserve">When you get into sexual sin, it's kind of embarrassing. Even if you're not a Christian, it's embarrassing. We see this all the time with people in the public spotlight. I know it happens with people </w:t>
      </w:r>
      <w:r w:rsidR="004612A5" w:rsidRPr="003105A3">
        <w:rPr>
          <w:rFonts w:ascii="Calibri" w:hAnsi="Calibri"/>
          <w:bCs/>
          <w:color w:val="000000" w:themeColor="text1"/>
        </w:rPr>
        <w:t>who</w:t>
      </w:r>
      <w:r w:rsidRPr="00231A67">
        <w:rPr>
          <w:rFonts w:ascii="Calibri" w:hAnsi="Calibri"/>
        </w:rPr>
        <w:t xml:space="preserve"> are not famous too, but we tend to see it more when it's in the media and the news. How many people have ruined their reputations because </w:t>
      </w:r>
      <w:r w:rsidR="00CB5D7D" w:rsidRPr="003105A3">
        <w:rPr>
          <w:rFonts w:ascii="Calibri" w:hAnsi="Calibri"/>
          <w:bCs/>
          <w:color w:val="000000" w:themeColor="text1"/>
        </w:rPr>
        <w:t xml:space="preserve">of </w:t>
      </w:r>
      <w:r w:rsidRPr="00231A67">
        <w:rPr>
          <w:rFonts w:ascii="Calibri" w:hAnsi="Calibri"/>
        </w:rPr>
        <w:t>sexual sin</w:t>
      </w:r>
      <w:r w:rsidR="00CB5D7D" w:rsidRPr="003105A3">
        <w:rPr>
          <w:rFonts w:ascii="Calibri" w:hAnsi="Calibri"/>
          <w:bCs/>
          <w:color w:val="000000" w:themeColor="text1"/>
        </w:rPr>
        <w:t>?</w:t>
      </w:r>
      <w:r w:rsidRPr="003105A3">
        <w:rPr>
          <w:rFonts w:ascii="Calibri" w:hAnsi="Calibri"/>
          <w:bCs/>
          <w:color w:val="000000" w:themeColor="text1"/>
        </w:rPr>
        <w:t xml:space="preserve"> </w:t>
      </w:r>
    </w:p>
    <w:p w14:paraId="09EFD1C8" w14:textId="77777777" w:rsidR="00231A67" w:rsidRPr="00231A67" w:rsidRDefault="00231A67" w:rsidP="00231A67">
      <w:pPr>
        <w:spacing w:line="276" w:lineRule="auto"/>
        <w:rPr>
          <w:rFonts w:ascii="Calibri" w:hAnsi="Calibri"/>
        </w:rPr>
      </w:pPr>
    </w:p>
    <w:p w14:paraId="504F9ED3" w14:textId="1C1C2D6A" w:rsidR="00231A67" w:rsidRPr="00231A67" w:rsidRDefault="00231A67" w:rsidP="00231A67">
      <w:pPr>
        <w:spacing w:line="276" w:lineRule="auto"/>
        <w:rPr>
          <w:rFonts w:ascii="Calibri" w:hAnsi="Calibri"/>
        </w:rPr>
      </w:pPr>
      <w:r w:rsidRPr="00231A67">
        <w:rPr>
          <w:rFonts w:ascii="Calibri" w:hAnsi="Calibri"/>
        </w:rPr>
        <w:t>Tiger Woods – top of the world, amazing golfer. He started having all these affairs. It came out that he had had that relationship with the prostitute and the pancake waitress. Wow. I will sleep with anybody – pancake waitresses, prostitutes, whatever. It devastated his golf career. He</w:t>
      </w:r>
      <w:r w:rsidR="003105A3">
        <w:rPr>
          <w:rFonts w:ascii="Calibri" w:hAnsi="Calibri"/>
          <w:b/>
          <w:color w:val="FF0000"/>
        </w:rPr>
        <w:t xml:space="preserve"> </w:t>
      </w:r>
      <w:r w:rsidR="00CB5D7D" w:rsidRPr="003105A3">
        <w:rPr>
          <w:rFonts w:ascii="Calibri" w:hAnsi="Calibri"/>
          <w:bCs/>
          <w:color w:val="000000" w:themeColor="text1"/>
        </w:rPr>
        <w:t>has</w:t>
      </w:r>
      <w:r w:rsidRPr="00231A67">
        <w:rPr>
          <w:rFonts w:ascii="Calibri" w:hAnsi="Calibri"/>
        </w:rPr>
        <w:t xml:space="preserve"> made a little bit of a comeback now, but it ruined his marriage. It's tough. It ruined his reputation. When we go down the path of sexual sin, it can destroy our reputation. </w:t>
      </w:r>
    </w:p>
    <w:p w14:paraId="198CF533" w14:textId="77777777" w:rsidR="00231A67" w:rsidRPr="00231A67" w:rsidRDefault="00231A67" w:rsidP="00231A67">
      <w:pPr>
        <w:spacing w:line="276" w:lineRule="auto"/>
        <w:rPr>
          <w:rFonts w:ascii="Calibri" w:hAnsi="Calibri"/>
        </w:rPr>
      </w:pPr>
    </w:p>
    <w:p w14:paraId="4FA75242" w14:textId="77777777" w:rsidR="00231A67" w:rsidRPr="00231A67" w:rsidRDefault="00231A67" w:rsidP="00231A67">
      <w:pPr>
        <w:spacing w:line="276" w:lineRule="auto"/>
        <w:rPr>
          <w:rFonts w:ascii="Calibri" w:hAnsi="Calibri"/>
        </w:rPr>
      </w:pPr>
      <w:r w:rsidRPr="00231A67">
        <w:rPr>
          <w:rFonts w:ascii="Calibri" w:hAnsi="Calibri"/>
        </w:rPr>
        <w:t xml:space="preserve">We see it with politicians. Arnold Schwarzenegger had the affair with the </w:t>
      </w:r>
      <w:proofErr w:type="gramStart"/>
      <w:r w:rsidRPr="00231A67">
        <w:rPr>
          <w:rFonts w:ascii="Calibri" w:hAnsi="Calibri"/>
        </w:rPr>
        <w:t>maid</w:t>
      </w:r>
      <w:proofErr w:type="gramEnd"/>
      <w:r w:rsidRPr="00231A67">
        <w:rPr>
          <w:rFonts w:ascii="Calibri" w:hAnsi="Calibri"/>
        </w:rPr>
        <w:t xml:space="preserve"> and they had the child, and then his wife divorced him, embarrassed him. </w:t>
      </w:r>
    </w:p>
    <w:p w14:paraId="610B98AC" w14:textId="77777777" w:rsidR="00231A67" w:rsidRPr="00231A67" w:rsidRDefault="00231A67" w:rsidP="00231A67">
      <w:pPr>
        <w:spacing w:line="276" w:lineRule="auto"/>
        <w:rPr>
          <w:rFonts w:ascii="Calibri" w:hAnsi="Calibri"/>
        </w:rPr>
      </w:pPr>
    </w:p>
    <w:p w14:paraId="14ECF181" w14:textId="77777777" w:rsidR="00231A67" w:rsidRPr="00231A67" w:rsidRDefault="00231A67" w:rsidP="00231A67">
      <w:pPr>
        <w:spacing w:line="276" w:lineRule="auto"/>
        <w:rPr>
          <w:rFonts w:ascii="Calibri" w:hAnsi="Calibri"/>
        </w:rPr>
      </w:pPr>
      <w:r w:rsidRPr="00231A67">
        <w:rPr>
          <w:rFonts w:ascii="Calibri" w:hAnsi="Calibri"/>
        </w:rPr>
        <w:t xml:space="preserve">Anthony Wiener, the New York congressman, was sexting with the minor. By the way, if your daughter ever says she's dating a guy named Wiener, tell her to run. That's bad. He got embarrassed. Then after that, he decided he was going to run for </w:t>
      </w:r>
      <w:proofErr w:type="gramStart"/>
      <w:r w:rsidRPr="00231A67">
        <w:rPr>
          <w:rFonts w:ascii="Calibri" w:hAnsi="Calibri"/>
        </w:rPr>
        <w:t>mayor</w:t>
      </w:r>
      <w:proofErr w:type="gramEnd"/>
      <w:r w:rsidRPr="00231A67">
        <w:rPr>
          <w:rFonts w:ascii="Calibri" w:hAnsi="Calibri"/>
        </w:rPr>
        <w:t xml:space="preserve"> and everybody laughed at him. </w:t>
      </w:r>
    </w:p>
    <w:p w14:paraId="60F98E5E" w14:textId="77777777" w:rsidR="00231A67" w:rsidRPr="00231A67" w:rsidRDefault="00231A67" w:rsidP="00231A67">
      <w:pPr>
        <w:spacing w:line="276" w:lineRule="auto"/>
        <w:rPr>
          <w:rFonts w:ascii="Calibri" w:hAnsi="Calibri"/>
        </w:rPr>
      </w:pPr>
    </w:p>
    <w:p w14:paraId="60D7A84E" w14:textId="51E35246" w:rsidR="00231A67" w:rsidRPr="00231A67" w:rsidRDefault="00231A67" w:rsidP="00231A67">
      <w:pPr>
        <w:spacing w:line="276" w:lineRule="auto"/>
        <w:rPr>
          <w:rFonts w:ascii="Calibri" w:hAnsi="Calibri"/>
        </w:rPr>
      </w:pPr>
      <w:r w:rsidRPr="00231A67">
        <w:rPr>
          <w:rFonts w:ascii="Calibri" w:hAnsi="Calibri"/>
        </w:rPr>
        <w:t>What</w:t>
      </w:r>
      <w:r w:rsidR="003105A3">
        <w:rPr>
          <w:rFonts w:ascii="Calibri" w:hAnsi="Calibri"/>
          <w:b/>
          <w:color w:val="FF0000"/>
        </w:rPr>
        <w:t xml:space="preserve"> </w:t>
      </w:r>
      <w:r w:rsidR="00CB5D7D" w:rsidRPr="003105A3">
        <w:rPr>
          <w:rFonts w:ascii="Calibri" w:hAnsi="Calibri"/>
          <w:bCs/>
          <w:color w:val="000000" w:themeColor="text1"/>
        </w:rPr>
        <w:t>is</w:t>
      </w:r>
      <w:r w:rsidRPr="00231A67">
        <w:rPr>
          <w:rFonts w:ascii="Calibri" w:hAnsi="Calibri"/>
        </w:rPr>
        <w:t xml:space="preserve"> the Bible saying? It damages your reputation. You don't want to be the subject of locker room talk. You don't want to be the kind of </w:t>
      </w:r>
      <w:proofErr w:type="gramStart"/>
      <w:r w:rsidRPr="00231A67">
        <w:rPr>
          <w:rFonts w:ascii="Calibri" w:hAnsi="Calibri"/>
        </w:rPr>
        <w:t>girl,</w:t>
      </w:r>
      <w:proofErr w:type="gramEnd"/>
      <w:r w:rsidRPr="00231A67">
        <w:rPr>
          <w:rFonts w:ascii="Calibri" w:hAnsi="Calibri"/>
        </w:rPr>
        <w:t xml:space="preserve"> you don't want to be the kind of guy that everybody holds their breath when you walk in</w:t>
      </w:r>
      <w:r w:rsidR="00CB5D7D" w:rsidRPr="003105A3">
        <w:rPr>
          <w:rFonts w:ascii="Calibri" w:hAnsi="Calibri"/>
          <w:bCs/>
          <w:color w:val="000000" w:themeColor="text1"/>
        </w:rPr>
        <w:t>to</w:t>
      </w:r>
      <w:r w:rsidRPr="003105A3">
        <w:rPr>
          <w:rFonts w:ascii="Calibri" w:hAnsi="Calibri"/>
          <w:bCs/>
          <w:color w:val="000000" w:themeColor="text1"/>
        </w:rPr>
        <w:t xml:space="preserve"> </w:t>
      </w:r>
      <w:r w:rsidRPr="00231A67">
        <w:rPr>
          <w:rFonts w:ascii="Calibri" w:hAnsi="Calibri"/>
        </w:rPr>
        <w:t>the room because they don't trust you. It's not good. Value your reputation.</w:t>
      </w:r>
    </w:p>
    <w:p w14:paraId="4C60915A" w14:textId="77777777" w:rsidR="00231A67" w:rsidRPr="00231A67" w:rsidRDefault="00231A67" w:rsidP="00231A67">
      <w:pPr>
        <w:spacing w:line="276" w:lineRule="auto"/>
        <w:rPr>
          <w:rFonts w:ascii="Calibri" w:hAnsi="Calibri"/>
        </w:rPr>
      </w:pPr>
    </w:p>
    <w:p w14:paraId="2FB4FB72" w14:textId="57101AB7" w:rsidR="00231A67" w:rsidRPr="00231A67" w:rsidRDefault="00231A67" w:rsidP="00231A67">
      <w:pPr>
        <w:spacing w:line="276" w:lineRule="auto"/>
        <w:rPr>
          <w:rFonts w:ascii="Calibri" w:hAnsi="Calibri"/>
        </w:rPr>
      </w:pPr>
      <w:r w:rsidRPr="00231A67">
        <w:rPr>
          <w:rFonts w:ascii="Calibri" w:hAnsi="Calibri"/>
        </w:rPr>
        <w:t xml:space="preserve">We could go on and on and on with the list of people </w:t>
      </w:r>
      <w:r w:rsidR="00CB5D7D" w:rsidRPr="003105A3">
        <w:rPr>
          <w:rFonts w:ascii="Calibri" w:hAnsi="Calibri"/>
          <w:bCs/>
          <w:color w:val="000000" w:themeColor="text1"/>
        </w:rPr>
        <w:t>who</w:t>
      </w:r>
      <w:r w:rsidRPr="00231A67">
        <w:rPr>
          <w:rFonts w:ascii="Calibri" w:hAnsi="Calibri"/>
        </w:rPr>
        <w:t xml:space="preserve"> have embarrassed themselves so much. Pastors have embarrassed themselves, Christian leaders. It just never seems to end.</w:t>
      </w:r>
    </w:p>
    <w:p w14:paraId="4D1EFE68" w14:textId="77777777" w:rsidR="00231A67" w:rsidRPr="00231A67" w:rsidRDefault="00231A67" w:rsidP="00231A67">
      <w:pPr>
        <w:spacing w:line="276" w:lineRule="auto"/>
        <w:rPr>
          <w:rFonts w:ascii="Calibri" w:hAnsi="Calibri"/>
        </w:rPr>
      </w:pPr>
    </w:p>
    <w:p w14:paraId="3912CC40" w14:textId="77777777" w:rsidR="00231A67" w:rsidRPr="00231A67" w:rsidRDefault="00231A67" w:rsidP="00231A67">
      <w:pPr>
        <w:spacing w:line="276" w:lineRule="auto"/>
        <w:rPr>
          <w:rFonts w:ascii="Calibri" w:hAnsi="Calibri"/>
        </w:rPr>
      </w:pPr>
      <w:r w:rsidRPr="00231A67">
        <w:rPr>
          <w:rFonts w:ascii="Calibri" w:hAnsi="Calibri"/>
        </w:rPr>
        <w:t>But there’s spiritual implications with sexual sin too.</w:t>
      </w:r>
    </w:p>
    <w:p w14:paraId="21327F61" w14:textId="77777777" w:rsidR="00231A67" w:rsidRPr="00231A67" w:rsidRDefault="00231A67" w:rsidP="00231A67">
      <w:pPr>
        <w:spacing w:line="276" w:lineRule="auto"/>
        <w:rPr>
          <w:rFonts w:ascii="Calibri" w:hAnsi="Calibri"/>
        </w:rPr>
      </w:pPr>
    </w:p>
    <w:p w14:paraId="294D74B2" w14:textId="77777777" w:rsidR="00231A67" w:rsidRPr="00231A67" w:rsidRDefault="00231A67" w:rsidP="00231A67">
      <w:pPr>
        <w:spacing w:line="276" w:lineRule="auto"/>
        <w:rPr>
          <w:rFonts w:ascii="Calibri" w:hAnsi="Calibri"/>
          <w:b/>
          <w:bCs/>
          <w:i/>
          <w:iCs/>
        </w:rPr>
      </w:pPr>
      <w:r w:rsidRPr="00231A67">
        <w:rPr>
          <w:rFonts w:ascii="Calibri" w:hAnsi="Calibri"/>
          <w:b/>
          <w:bCs/>
          <w:i/>
          <w:iCs/>
        </w:rPr>
        <w:t>D. Don’t leave God out.</w:t>
      </w:r>
    </w:p>
    <w:p w14:paraId="1B829CF2" w14:textId="77777777" w:rsidR="00231A67" w:rsidRPr="00231A67" w:rsidRDefault="00231A67" w:rsidP="00231A67">
      <w:pPr>
        <w:spacing w:line="276" w:lineRule="auto"/>
        <w:rPr>
          <w:rFonts w:ascii="Calibri" w:hAnsi="Calibri"/>
        </w:rPr>
      </w:pPr>
    </w:p>
    <w:p w14:paraId="7CCB9FF1" w14:textId="77777777" w:rsidR="00231A67" w:rsidRPr="00231A67" w:rsidRDefault="00231A67" w:rsidP="00231A67">
      <w:pPr>
        <w:spacing w:line="276" w:lineRule="auto"/>
        <w:rPr>
          <w:rFonts w:ascii="Calibri" w:hAnsi="Calibri"/>
        </w:rPr>
      </w:pPr>
      <w:r w:rsidRPr="00231A67">
        <w:rPr>
          <w:rFonts w:ascii="Calibri" w:hAnsi="Calibri"/>
        </w:rPr>
        <w:t>“But the man who commits adultery is an utter fool” (Proverbs 6:32).</w:t>
      </w:r>
    </w:p>
    <w:p w14:paraId="2AC3CAF3" w14:textId="77777777" w:rsidR="00231A67" w:rsidRPr="00231A67" w:rsidRDefault="00231A67" w:rsidP="00231A67">
      <w:pPr>
        <w:spacing w:line="276" w:lineRule="auto"/>
        <w:rPr>
          <w:rFonts w:ascii="Calibri" w:hAnsi="Calibri"/>
        </w:rPr>
      </w:pPr>
    </w:p>
    <w:p w14:paraId="344DA36C" w14:textId="77777777" w:rsidR="00231A67" w:rsidRPr="00231A67" w:rsidRDefault="00231A67" w:rsidP="00231A67">
      <w:pPr>
        <w:spacing w:line="276" w:lineRule="auto"/>
        <w:rPr>
          <w:rFonts w:ascii="Calibri" w:hAnsi="Calibri"/>
        </w:rPr>
      </w:pPr>
      <w:r w:rsidRPr="00231A67">
        <w:rPr>
          <w:rFonts w:ascii="Calibri" w:hAnsi="Calibri"/>
        </w:rPr>
        <w:t xml:space="preserve">It separates us from God when we live in sexual sin and it's destructive. Sex is dangerous, but it can also be so delightful. </w:t>
      </w:r>
    </w:p>
    <w:p w14:paraId="2183233A" w14:textId="77777777" w:rsidR="00231A67" w:rsidRPr="00231A67" w:rsidRDefault="00231A67" w:rsidP="00231A67">
      <w:pPr>
        <w:spacing w:line="276" w:lineRule="auto"/>
        <w:rPr>
          <w:rFonts w:ascii="Calibri" w:hAnsi="Calibri"/>
        </w:rPr>
      </w:pPr>
    </w:p>
    <w:p w14:paraId="3EEB3C5D" w14:textId="77777777" w:rsidR="00231A67" w:rsidRPr="00231A67" w:rsidRDefault="00231A67" w:rsidP="00231A67">
      <w:pPr>
        <w:spacing w:line="276" w:lineRule="auto"/>
        <w:rPr>
          <w:rFonts w:ascii="Calibri" w:hAnsi="Calibri"/>
          <w:b/>
          <w:bCs/>
        </w:rPr>
      </w:pPr>
      <w:r w:rsidRPr="00231A67">
        <w:rPr>
          <w:rFonts w:ascii="Calibri" w:hAnsi="Calibri"/>
          <w:b/>
          <w:bCs/>
        </w:rPr>
        <w:t>4. Teach your kids to thrive in marriage.</w:t>
      </w:r>
    </w:p>
    <w:p w14:paraId="6177A2E3" w14:textId="77777777" w:rsidR="00231A67" w:rsidRPr="00231A67" w:rsidRDefault="00231A67" w:rsidP="00231A67">
      <w:pPr>
        <w:spacing w:line="276" w:lineRule="auto"/>
        <w:rPr>
          <w:rFonts w:ascii="Calibri" w:hAnsi="Calibri"/>
        </w:rPr>
      </w:pPr>
    </w:p>
    <w:p w14:paraId="45B0B5E8" w14:textId="77777777" w:rsidR="00231A67" w:rsidRPr="00231A67" w:rsidRDefault="00231A67" w:rsidP="00231A67">
      <w:pPr>
        <w:spacing w:line="276" w:lineRule="auto"/>
        <w:rPr>
          <w:rFonts w:ascii="Calibri" w:hAnsi="Calibri"/>
        </w:rPr>
      </w:pPr>
      <w:r w:rsidRPr="00231A67">
        <w:rPr>
          <w:rFonts w:ascii="Calibri" w:hAnsi="Calibri"/>
        </w:rPr>
        <w:t>This is what Solomon says to his own sons:</w:t>
      </w:r>
    </w:p>
    <w:p w14:paraId="273F5E26" w14:textId="77777777" w:rsidR="00231A67" w:rsidRPr="00231A67" w:rsidRDefault="00231A67" w:rsidP="00231A67">
      <w:pPr>
        <w:spacing w:line="276" w:lineRule="auto"/>
        <w:rPr>
          <w:rFonts w:ascii="Calibri" w:hAnsi="Calibri"/>
        </w:rPr>
      </w:pPr>
    </w:p>
    <w:p w14:paraId="450B9B9D" w14:textId="09AAFBD5" w:rsidR="00231A67" w:rsidRPr="00231A67" w:rsidRDefault="00231A67" w:rsidP="00231A67">
      <w:pPr>
        <w:spacing w:line="276" w:lineRule="auto"/>
        <w:rPr>
          <w:rFonts w:ascii="Calibri" w:hAnsi="Calibri"/>
        </w:rPr>
      </w:pPr>
      <w:r w:rsidRPr="00231A67">
        <w:rPr>
          <w:rFonts w:ascii="Calibri" w:hAnsi="Calibri"/>
        </w:rPr>
        <w:t>“Drink water from your own well—share your love only with your wife. Why spill the water of your springs in public, having sex with just anyone? You should reserve it for yourselves. Don’t share it with strangers</w:t>
      </w:r>
      <w:r>
        <w:rPr>
          <w:rFonts w:ascii="Calibri" w:hAnsi="Calibri"/>
        </w:rPr>
        <w:t>.</w:t>
      </w:r>
      <w:r w:rsidRPr="00231A67">
        <w:rPr>
          <w:rFonts w:ascii="Calibri" w:hAnsi="Calibri"/>
        </w:rPr>
        <w:t xml:space="preserve"> Let your wife be a fountain of blessing for you. Rejoice in the wife of your youth. She is a loving doe, a graceful deer. Let her breasts satisfy you always. May you always be captivated by her love. Why be captivated, my son, with an immoral woman, or embrace the breasts of an adulterous woman? For the LORD sees clearly what a man does, examining every path he takes. An evil man is held captive by his own sins; they are ropes that catch and hold him. He will die for lack of self-control; he will be lost because of his incredible folly” (Proverbs 5:15-23).</w:t>
      </w:r>
    </w:p>
    <w:p w14:paraId="695DBEA2" w14:textId="77777777" w:rsidR="00231A67" w:rsidRPr="00231A67" w:rsidRDefault="00231A67" w:rsidP="00231A67">
      <w:pPr>
        <w:spacing w:line="276" w:lineRule="auto"/>
        <w:rPr>
          <w:rFonts w:ascii="Calibri" w:hAnsi="Calibri"/>
        </w:rPr>
      </w:pPr>
    </w:p>
    <w:p w14:paraId="4C673C92" w14:textId="1A8735D9" w:rsidR="00231A67" w:rsidRPr="00231A67" w:rsidRDefault="00231A67" w:rsidP="00231A67">
      <w:pPr>
        <w:spacing w:line="276" w:lineRule="auto"/>
        <w:rPr>
          <w:rFonts w:ascii="Calibri" w:hAnsi="Calibri"/>
        </w:rPr>
      </w:pPr>
      <w:r w:rsidRPr="00231A67">
        <w:rPr>
          <w:rFonts w:ascii="Calibri" w:hAnsi="Calibri"/>
        </w:rPr>
        <w:t xml:space="preserve">He's saying here, when you reserve sex for marriage, you drink water from an artesian well. He contrasts drinking spring water with drinking gutter water. Now if you have the option between drinking water from the gutter and drinking water that is fresh and that is thrust up from the ground, I think it's </w:t>
      </w:r>
      <w:proofErr w:type="gramStart"/>
      <w:r w:rsidRPr="00231A67">
        <w:rPr>
          <w:rFonts w:ascii="Calibri" w:hAnsi="Calibri"/>
        </w:rPr>
        <w:t>pretty clear</w:t>
      </w:r>
      <w:proofErr w:type="gramEnd"/>
      <w:r w:rsidRPr="00231A67">
        <w:rPr>
          <w:rFonts w:ascii="Calibri" w:hAnsi="Calibri"/>
        </w:rPr>
        <w:t xml:space="preserve"> what we would all choose. </w:t>
      </w:r>
    </w:p>
    <w:p w14:paraId="2F8B8036" w14:textId="77777777" w:rsidR="00231A67" w:rsidRPr="00231A67" w:rsidRDefault="00231A67" w:rsidP="00231A67">
      <w:pPr>
        <w:spacing w:line="276" w:lineRule="auto"/>
        <w:rPr>
          <w:rFonts w:ascii="Calibri" w:hAnsi="Calibri"/>
        </w:rPr>
      </w:pPr>
    </w:p>
    <w:p w14:paraId="15C262EC" w14:textId="1949A0C5" w:rsidR="00231A67" w:rsidRPr="00231A67" w:rsidRDefault="00231A67" w:rsidP="00231A67">
      <w:pPr>
        <w:spacing w:line="276" w:lineRule="auto"/>
        <w:rPr>
          <w:rFonts w:ascii="Calibri" w:hAnsi="Calibri"/>
        </w:rPr>
      </w:pPr>
      <w:r w:rsidRPr="00231A67">
        <w:rPr>
          <w:rFonts w:ascii="Calibri" w:hAnsi="Calibri"/>
        </w:rPr>
        <w:t xml:space="preserve">I've got a couple of examples of this up here. I've got some gutter water right there. </w:t>
      </w:r>
      <w:r w:rsidRPr="00231A67">
        <w:rPr>
          <w:rFonts w:ascii="Calibri" w:hAnsi="Calibri"/>
          <w:i/>
          <w:iCs/>
        </w:rPr>
        <w:t xml:space="preserve">[Pastor holds up bottle of dirty </w:t>
      </w:r>
      <w:r w:rsidR="00C66719">
        <w:rPr>
          <w:rFonts w:ascii="Calibri" w:hAnsi="Calibri"/>
          <w:i/>
          <w:iCs/>
        </w:rPr>
        <w:t xml:space="preserve">gutter </w:t>
      </w:r>
      <w:r w:rsidRPr="00231A67">
        <w:rPr>
          <w:rFonts w:ascii="Calibri" w:hAnsi="Calibri"/>
          <w:i/>
          <w:iCs/>
        </w:rPr>
        <w:t xml:space="preserve">water.] </w:t>
      </w:r>
      <w:r w:rsidRPr="00231A67">
        <w:rPr>
          <w:rFonts w:ascii="Calibri" w:hAnsi="Calibri"/>
        </w:rPr>
        <w:t xml:space="preserve">Some of you thought I was going to drink that this morning. </w:t>
      </w:r>
      <w:r w:rsidR="00C66719">
        <w:rPr>
          <w:rFonts w:ascii="Calibri" w:hAnsi="Calibri"/>
        </w:rPr>
        <w:t>Gutter</w:t>
      </w:r>
      <w:r w:rsidRPr="00231A67">
        <w:rPr>
          <w:rFonts w:ascii="Calibri" w:hAnsi="Calibri"/>
        </w:rPr>
        <w:t xml:space="preserve"> water is interesting because it looks clear at the top or the middle, but it's all settled out. </w:t>
      </w:r>
    </w:p>
    <w:p w14:paraId="5D59C043" w14:textId="77777777" w:rsidR="00231A67" w:rsidRPr="00231A67" w:rsidRDefault="00231A67" w:rsidP="00231A67">
      <w:pPr>
        <w:spacing w:line="276" w:lineRule="auto"/>
        <w:rPr>
          <w:rFonts w:ascii="Calibri" w:hAnsi="Calibri"/>
        </w:rPr>
      </w:pPr>
    </w:p>
    <w:p w14:paraId="5731C3F3" w14:textId="3CDABC15" w:rsidR="00231A67" w:rsidRPr="00231A67" w:rsidRDefault="00231A67" w:rsidP="00231A67">
      <w:pPr>
        <w:spacing w:line="276" w:lineRule="auto"/>
        <w:rPr>
          <w:rFonts w:ascii="Calibri" w:hAnsi="Calibri"/>
          <w:i/>
          <w:iCs/>
        </w:rPr>
      </w:pPr>
      <w:r w:rsidRPr="00231A67">
        <w:rPr>
          <w:rFonts w:ascii="Calibri" w:hAnsi="Calibri"/>
        </w:rPr>
        <w:t xml:space="preserve">Sometimes sexual sin doesn't look as bad as it is. But when you begin to shake it </w:t>
      </w:r>
      <w:r w:rsidRPr="00231A67">
        <w:rPr>
          <w:rFonts w:ascii="Calibri" w:hAnsi="Calibri"/>
          <w:i/>
          <w:iCs/>
        </w:rPr>
        <w:t xml:space="preserve">[shakes </w:t>
      </w:r>
      <w:r w:rsidR="00767992">
        <w:rPr>
          <w:rFonts w:ascii="Calibri" w:hAnsi="Calibri"/>
          <w:i/>
          <w:iCs/>
        </w:rPr>
        <w:t>dirty</w:t>
      </w:r>
      <w:r w:rsidRPr="00231A67">
        <w:rPr>
          <w:rFonts w:ascii="Calibri" w:hAnsi="Calibri"/>
          <w:i/>
          <w:iCs/>
        </w:rPr>
        <w:t xml:space="preserve"> water]</w:t>
      </w:r>
      <w:r w:rsidRPr="00231A67">
        <w:rPr>
          <w:rFonts w:ascii="Calibri" w:hAnsi="Calibri"/>
        </w:rPr>
        <w:t xml:space="preserve">, then you begin to see that there's a lot more to it than you really thought. I see a leaf. I see some dirt. I think I saw an earthworm earlier this morning in here. It's </w:t>
      </w:r>
      <w:proofErr w:type="gramStart"/>
      <w:r w:rsidRPr="00231A67">
        <w:rPr>
          <w:rFonts w:ascii="Calibri" w:hAnsi="Calibri"/>
        </w:rPr>
        <w:t>pretty nasty</w:t>
      </w:r>
      <w:proofErr w:type="gramEnd"/>
      <w:r w:rsidRPr="00231A67">
        <w:rPr>
          <w:rFonts w:ascii="Calibri" w:hAnsi="Calibri"/>
        </w:rPr>
        <w:t>. It’s gutter water. Why would anybody want to drink that when they could have this</w:t>
      </w:r>
      <w:r w:rsidR="00B2760F">
        <w:rPr>
          <w:rFonts w:ascii="Calibri" w:hAnsi="Calibri"/>
        </w:rPr>
        <w:t>?</w:t>
      </w:r>
      <w:r w:rsidRPr="00231A67">
        <w:rPr>
          <w:rFonts w:ascii="Calibri" w:hAnsi="Calibri"/>
        </w:rPr>
        <w:t xml:space="preserve"> </w:t>
      </w:r>
      <w:r w:rsidRPr="00231A67">
        <w:rPr>
          <w:rFonts w:ascii="Calibri" w:hAnsi="Calibri"/>
          <w:i/>
          <w:iCs/>
        </w:rPr>
        <w:t>[Pastor holds up big bottle of clean spring water</w:t>
      </w:r>
      <w:r w:rsidR="00B2760F">
        <w:rPr>
          <w:rFonts w:ascii="Calibri" w:hAnsi="Calibri"/>
          <w:i/>
          <w:iCs/>
        </w:rPr>
        <w:t>.</w:t>
      </w:r>
      <w:r w:rsidRPr="00231A67">
        <w:rPr>
          <w:rFonts w:ascii="Calibri" w:hAnsi="Calibri"/>
          <w:i/>
          <w:iCs/>
        </w:rPr>
        <w:t xml:space="preserve">] </w:t>
      </w:r>
      <w:r w:rsidRPr="00231A67">
        <w:rPr>
          <w:rFonts w:ascii="Calibri" w:hAnsi="Calibri"/>
        </w:rPr>
        <w:t xml:space="preserve">Spring. Doesn’t that just look good? Anybody just get thirsty? It's refreshing. It is fulfilling. It is satisfying. It is enjoyable. It quenches a deep thirst that we have. </w:t>
      </w:r>
    </w:p>
    <w:p w14:paraId="2B37138D" w14:textId="77777777" w:rsidR="00231A67" w:rsidRPr="00231A67" w:rsidRDefault="00231A67" w:rsidP="00231A67">
      <w:pPr>
        <w:spacing w:line="276" w:lineRule="auto"/>
        <w:rPr>
          <w:rFonts w:ascii="Calibri" w:hAnsi="Calibri"/>
        </w:rPr>
      </w:pPr>
    </w:p>
    <w:p w14:paraId="7AF5CCA1" w14:textId="5940A188" w:rsidR="00231A67" w:rsidRPr="00231A67" w:rsidRDefault="00231A67" w:rsidP="00231A67">
      <w:pPr>
        <w:spacing w:line="276" w:lineRule="auto"/>
        <w:rPr>
          <w:rFonts w:ascii="Calibri" w:hAnsi="Calibri"/>
        </w:rPr>
      </w:pPr>
      <w:r w:rsidRPr="00231A67">
        <w:rPr>
          <w:rFonts w:ascii="Calibri" w:hAnsi="Calibri"/>
        </w:rPr>
        <w:lastRenderedPageBreak/>
        <w:t xml:space="preserve">Solomon says to his sons, when you practice sexuality God's way, this is what you're drinking from </w:t>
      </w:r>
      <w:r w:rsidRPr="00231A67">
        <w:rPr>
          <w:rFonts w:ascii="Calibri" w:hAnsi="Calibri"/>
          <w:i/>
          <w:iCs/>
        </w:rPr>
        <w:t>[puts hand on bottle of clean water</w:t>
      </w:r>
      <w:proofErr w:type="gramStart"/>
      <w:r w:rsidRPr="00231A67">
        <w:rPr>
          <w:rFonts w:ascii="Calibri" w:hAnsi="Calibri"/>
          <w:i/>
          <w:iCs/>
        </w:rPr>
        <w:t>]</w:t>
      </w:r>
      <w:r w:rsidRPr="00231A67">
        <w:rPr>
          <w:rFonts w:ascii="Calibri" w:hAnsi="Calibri"/>
        </w:rPr>
        <w:t xml:space="preserve"> </w:t>
      </w:r>
      <w:r w:rsidR="00B2760F">
        <w:rPr>
          <w:rFonts w:ascii="Calibri" w:hAnsi="Calibri"/>
        </w:rPr>
        <w:t>.</w:t>
      </w:r>
      <w:r w:rsidRPr="00231A67">
        <w:rPr>
          <w:rFonts w:ascii="Calibri" w:hAnsi="Calibri"/>
        </w:rPr>
        <w:t>You're</w:t>
      </w:r>
      <w:proofErr w:type="gramEnd"/>
      <w:r w:rsidRPr="00231A67">
        <w:rPr>
          <w:rFonts w:ascii="Calibri" w:hAnsi="Calibri"/>
        </w:rPr>
        <w:t xml:space="preserve"> not drinking this </w:t>
      </w:r>
      <w:r w:rsidRPr="00231A67">
        <w:rPr>
          <w:rFonts w:ascii="Calibri" w:hAnsi="Calibri"/>
          <w:i/>
          <w:iCs/>
        </w:rPr>
        <w:t>[picks up bottle of dirty water</w:t>
      </w:r>
      <w:r w:rsidR="00767992">
        <w:rPr>
          <w:rFonts w:ascii="Calibri" w:hAnsi="Calibri"/>
          <w:i/>
          <w:iCs/>
        </w:rPr>
        <w:t xml:space="preserve">, </w:t>
      </w:r>
      <w:r w:rsidRPr="00231A67">
        <w:rPr>
          <w:rFonts w:ascii="Calibri" w:hAnsi="Calibri"/>
          <w:i/>
          <w:iCs/>
        </w:rPr>
        <w:t>shakes it</w:t>
      </w:r>
      <w:r w:rsidR="00767992">
        <w:rPr>
          <w:rFonts w:ascii="Calibri" w:hAnsi="Calibri"/>
          <w:i/>
          <w:iCs/>
        </w:rPr>
        <w:t>, and puts it down</w:t>
      </w:r>
      <w:r w:rsidRPr="00231A67">
        <w:rPr>
          <w:rFonts w:ascii="Calibri" w:hAnsi="Calibri"/>
          <w:i/>
          <w:iCs/>
        </w:rPr>
        <w:t>]</w:t>
      </w:r>
      <w:r w:rsidRPr="00231A67">
        <w:rPr>
          <w:rFonts w:ascii="Calibri" w:hAnsi="Calibri"/>
        </w:rPr>
        <w:t>. You got that spring water. It's good. It's tasty. It's pure. It's healthy. It's abundant.</w:t>
      </w:r>
    </w:p>
    <w:p w14:paraId="42B83679" w14:textId="77777777" w:rsidR="00231A67" w:rsidRPr="00231A67" w:rsidRDefault="00231A67" w:rsidP="00231A67">
      <w:pPr>
        <w:spacing w:line="276" w:lineRule="auto"/>
        <w:rPr>
          <w:rFonts w:ascii="Calibri" w:hAnsi="Calibri"/>
        </w:rPr>
      </w:pPr>
    </w:p>
    <w:p w14:paraId="300E8EB5" w14:textId="77777777" w:rsidR="00231A67" w:rsidRPr="00231A67" w:rsidRDefault="00231A67" w:rsidP="00231A67">
      <w:pPr>
        <w:spacing w:line="276" w:lineRule="auto"/>
        <w:rPr>
          <w:rFonts w:ascii="Calibri" w:hAnsi="Calibri"/>
        </w:rPr>
      </w:pPr>
      <w:r w:rsidRPr="00231A67">
        <w:rPr>
          <w:rFonts w:ascii="Calibri" w:hAnsi="Calibri"/>
        </w:rPr>
        <w:t xml:space="preserve">When we have sexual relations in marriage, this is what we get </w:t>
      </w:r>
      <w:r w:rsidRPr="00231A67">
        <w:rPr>
          <w:rFonts w:ascii="Calibri" w:hAnsi="Calibri"/>
          <w:i/>
          <w:iCs/>
        </w:rPr>
        <w:t>[puts hand on bottle of clean water]</w:t>
      </w:r>
      <w:r w:rsidRPr="00231A67">
        <w:rPr>
          <w:rFonts w:ascii="Calibri" w:hAnsi="Calibri"/>
        </w:rPr>
        <w:t xml:space="preserve">. But a lot of times we're not thinking about that when we're single, when we're a teenager. A lot of times we're just looking, “Wow, this sounds so awesome. This is so exciting.” We settle for this </w:t>
      </w:r>
      <w:r w:rsidRPr="00231A67">
        <w:rPr>
          <w:rFonts w:ascii="Calibri" w:hAnsi="Calibri"/>
          <w:i/>
          <w:iCs/>
        </w:rPr>
        <w:t>[picks up bottle of dirty water]</w:t>
      </w:r>
      <w:r w:rsidRPr="00231A67">
        <w:rPr>
          <w:rFonts w:ascii="Calibri" w:hAnsi="Calibri"/>
        </w:rPr>
        <w:t xml:space="preserve">, but all the while what we're craving is this </w:t>
      </w:r>
      <w:r w:rsidRPr="00231A67">
        <w:rPr>
          <w:rFonts w:ascii="Calibri" w:hAnsi="Calibri"/>
          <w:i/>
          <w:iCs/>
        </w:rPr>
        <w:t xml:space="preserve">[puts hand on bottle of clean water]. </w:t>
      </w:r>
      <w:r w:rsidRPr="00231A67">
        <w:rPr>
          <w:rFonts w:ascii="Calibri" w:hAnsi="Calibri"/>
        </w:rPr>
        <w:t xml:space="preserve">This is what we really desire. </w:t>
      </w:r>
    </w:p>
    <w:p w14:paraId="39858BEC" w14:textId="77777777" w:rsidR="00231A67" w:rsidRPr="00231A67" w:rsidRDefault="00231A67" w:rsidP="00231A67">
      <w:pPr>
        <w:spacing w:line="276" w:lineRule="auto"/>
        <w:rPr>
          <w:rFonts w:ascii="Calibri" w:hAnsi="Calibri"/>
        </w:rPr>
      </w:pPr>
    </w:p>
    <w:p w14:paraId="5355B23A" w14:textId="77777777" w:rsidR="00231A67" w:rsidRPr="00231A67" w:rsidRDefault="00231A67" w:rsidP="00231A67">
      <w:pPr>
        <w:spacing w:line="276" w:lineRule="auto"/>
        <w:rPr>
          <w:rFonts w:ascii="Calibri" w:hAnsi="Calibri"/>
        </w:rPr>
      </w:pPr>
      <w:r w:rsidRPr="00231A67">
        <w:rPr>
          <w:rFonts w:ascii="Calibri" w:hAnsi="Calibri"/>
        </w:rPr>
        <w:t>Solomon goes on and he compares sex in the context of marriage to a graceful deer.</w:t>
      </w:r>
    </w:p>
    <w:p w14:paraId="19A33E94" w14:textId="77777777" w:rsidR="00231A67" w:rsidRPr="00231A67" w:rsidRDefault="00231A67" w:rsidP="00231A67">
      <w:pPr>
        <w:spacing w:line="276" w:lineRule="auto"/>
        <w:rPr>
          <w:rFonts w:ascii="Calibri" w:hAnsi="Calibri"/>
        </w:rPr>
      </w:pPr>
    </w:p>
    <w:p w14:paraId="26A46FA3" w14:textId="77777777" w:rsidR="00231A67" w:rsidRPr="00231A67" w:rsidRDefault="00231A67" w:rsidP="00231A67">
      <w:pPr>
        <w:spacing w:line="276" w:lineRule="auto"/>
        <w:rPr>
          <w:rFonts w:ascii="Calibri" w:hAnsi="Calibri"/>
        </w:rPr>
      </w:pPr>
      <w:r w:rsidRPr="00231A67">
        <w:rPr>
          <w:rFonts w:ascii="Calibri" w:hAnsi="Calibri"/>
        </w:rPr>
        <w:t>“Let her breasts satisfy you always” (Proverbs 5:19).</w:t>
      </w:r>
    </w:p>
    <w:p w14:paraId="0D5B78B7" w14:textId="77777777" w:rsidR="00231A67" w:rsidRPr="00231A67" w:rsidRDefault="00231A67" w:rsidP="00231A67">
      <w:pPr>
        <w:spacing w:line="276" w:lineRule="auto"/>
        <w:rPr>
          <w:rFonts w:ascii="Calibri" w:hAnsi="Calibri"/>
        </w:rPr>
      </w:pPr>
    </w:p>
    <w:p w14:paraId="0932B650" w14:textId="77777777" w:rsidR="00231A67" w:rsidRPr="00231A67" w:rsidRDefault="00231A67" w:rsidP="00231A67">
      <w:pPr>
        <w:spacing w:line="276" w:lineRule="auto"/>
        <w:rPr>
          <w:rFonts w:ascii="Calibri" w:hAnsi="Calibri"/>
        </w:rPr>
      </w:pPr>
      <w:r w:rsidRPr="00231A67">
        <w:rPr>
          <w:rFonts w:ascii="Calibri" w:hAnsi="Calibri"/>
        </w:rPr>
        <w:t xml:space="preserve">He’s saying, “She is a loving doe.” In other words, you'll be extremely attracted to that </w:t>
      </w:r>
      <w:proofErr w:type="gramStart"/>
      <w:r w:rsidRPr="00231A67">
        <w:rPr>
          <w:rFonts w:ascii="Calibri" w:hAnsi="Calibri"/>
        </w:rPr>
        <w:t>particular person</w:t>
      </w:r>
      <w:proofErr w:type="gramEnd"/>
      <w:r w:rsidRPr="00231A67">
        <w:rPr>
          <w:rFonts w:ascii="Calibri" w:hAnsi="Calibri"/>
        </w:rPr>
        <w:t>. When you haven't been drinking in the gutter water, then you get hooked on the spring water. One of the reasons God gave sex to marriage is for bonding, to connect. When we go around bonding with everybody else, we drink from the gutter instead of drinking from the spring.</w:t>
      </w:r>
    </w:p>
    <w:p w14:paraId="7988C685" w14:textId="77777777" w:rsidR="00231A67" w:rsidRPr="00231A67" w:rsidRDefault="00231A67" w:rsidP="00231A67">
      <w:pPr>
        <w:spacing w:line="276" w:lineRule="auto"/>
        <w:rPr>
          <w:rFonts w:ascii="Calibri" w:hAnsi="Calibri"/>
        </w:rPr>
      </w:pPr>
    </w:p>
    <w:p w14:paraId="0F34C3A5" w14:textId="77777777" w:rsidR="00231A67" w:rsidRPr="00231A67" w:rsidRDefault="00231A67" w:rsidP="00231A67">
      <w:pPr>
        <w:spacing w:line="276" w:lineRule="auto"/>
        <w:rPr>
          <w:rFonts w:ascii="Calibri" w:hAnsi="Calibri"/>
        </w:rPr>
      </w:pPr>
      <w:r w:rsidRPr="00231A67">
        <w:rPr>
          <w:rFonts w:ascii="Calibri" w:hAnsi="Calibri"/>
        </w:rPr>
        <w:t>“Should your springs overflow in the streets, your streams of water in the public squares?” (Proverbs 5:16).</w:t>
      </w:r>
    </w:p>
    <w:p w14:paraId="764256FF" w14:textId="77777777" w:rsidR="00231A67" w:rsidRPr="00231A67" w:rsidRDefault="00231A67" w:rsidP="00231A67">
      <w:pPr>
        <w:spacing w:line="276" w:lineRule="auto"/>
        <w:rPr>
          <w:rFonts w:ascii="Calibri" w:hAnsi="Calibri"/>
        </w:rPr>
      </w:pPr>
    </w:p>
    <w:p w14:paraId="6A106E78" w14:textId="77777777" w:rsidR="00231A67" w:rsidRPr="00231A67" w:rsidRDefault="00231A67" w:rsidP="00231A67">
      <w:pPr>
        <w:spacing w:line="276" w:lineRule="auto"/>
        <w:rPr>
          <w:rFonts w:ascii="Calibri" w:hAnsi="Calibri"/>
        </w:rPr>
      </w:pPr>
      <w:r w:rsidRPr="00231A67">
        <w:rPr>
          <w:rFonts w:ascii="Calibri" w:hAnsi="Calibri"/>
        </w:rPr>
        <w:t xml:space="preserve">In other words, don’t settle for that. He's talking about prostitutes in the street probably. But all sexual sins lead us to drink from the gutter. </w:t>
      </w:r>
    </w:p>
    <w:p w14:paraId="136AD8EC" w14:textId="77777777" w:rsidR="00231A67" w:rsidRPr="00231A67" w:rsidRDefault="00231A67" w:rsidP="00231A67">
      <w:pPr>
        <w:spacing w:line="276" w:lineRule="auto"/>
        <w:rPr>
          <w:rFonts w:ascii="Calibri" w:hAnsi="Calibri"/>
        </w:rPr>
      </w:pPr>
    </w:p>
    <w:p w14:paraId="05109BB9" w14:textId="77777777" w:rsidR="00231A67" w:rsidRPr="00231A67" w:rsidRDefault="00231A67" w:rsidP="00231A67">
      <w:pPr>
        <w:spacing w:line="276" w:lineRule="auto"/>
        <w:rPr>
          <w:rFonts w:ascii="Calibri" w:hAnsi="Calibri"/>
        </w:rPr>
      </w:pPr>
      <w:r w:rsidRPr="00231A67">
        <w:rPr>
          <w:rFonts w:ascii="Calibri" w:hAnsi="Calibri"/>
        </w:rPr>
        <w:t>“May your fountain be blessed, and may you rejoice in the wife of your youth” (Proverbs 5:18).</w:t>
      </w:r>
    </w:p>
    <w:p w14:paraId="6932AE58" w14:textId="77777777" w:rsidR="00231A67" w:rsidRPr="00231A67" w:rsidRDefault="00231A67" w:rsidP="00231A67">
      <w:pPr>
        <w:spacing w:line="276" w:lineRule="auto"/>
        <w:rPr>
          <w:rFonts w:ascii="Calibri" w:hAnsi="Calibri"/>
        </w:rPr>
      </w:pPr>
    </w:p>
    <w:p w14:paraId="58575144" w14:textId="34A2DB61" w:rsidR="00231A67" w:rsidRPr="00231A67" w:rsidRDefault="00231A67" w:rsidP="00231A67">
      <w:pPr>
        <w:spacing w:line="276" w:lineRule="auto"/>
        <w:rPr>
          <w:rFonts w:ascii="Calibri" w:hAnsi="Calibri"/>
        </w:rPr>
      </w:pPr>
      <w:r w:rsidRPr="00231A67">
        <w:rPr>
          <w:rFonts w:ascii="Calibri" w:hAnsi="Calibri"/>
        </w:rPr>
        <w:t xml:space="preserve">When you </w:t>
      </w:r>
      <w:r w:rsidR="00CB5D7D" w:rsidRPr="003105A3">
        <w:rPr>
          <w:rFonts w:ascii="Calibri" w:hAnsi="Calibri"/>
          <w:bCs/>
          <w:color w:val="000000" w:themeColor="text1"/>
        </w:rPr>
        <w:t>have</w:t>
      </w:r>
      <w:r w:rsidRPr="00231A67">
        <w:rPr>
          <w:rFonts w:ascii="Calibri" w:hAnsi="Calibri"/>
        </w:rPr>
        <w:t xml:space="preserve"> a good thing, you want to drink from that fountain</w:t>
      </w:r>
      <w:r w:rsidR="003105A3" w:rsidRPr="003105A3">
        <w:rPr>
          <w:rFonts w:ascii="Calibri" w:hAnsi="Calibri"/>
          <w:b/>
          <w:color w:val="000000" w:themeColor="text1"/>
        </w:rPr>
        <w:t>.</w:t>
      </w:r>
      <w:r w:rsidRPr="003105A3">
        <w:rPr>
          <w:rFonts w:ascii="Calibri" w:hAnsi="Calibri"/>
          <w:color w:val="000000" w:themeColor="text1"/>
        </w:rPr>
        <w:t xml:space="preserve"> </w:t>
      </w:r>
    </w:p>
    <w:p w14:paraId="28D57BBD" w14:textId="77777777" w:rsidR="00231A67" w:rsidRPr="00231A67" w:rsidRDefault="00231A67" w:rsidP="00231A67">
      <w:pPr>
        <w:spacing w:line="276" w:lineRule="auto"/>
        <w:rPr>
          <w:rFonts w:ascii="Calibri" w:hAnsi="Calibri"/>
        </w:rPr>
      </w:pPr>
    </w:p>
    <w:p w14:paraId="20F8D9EE" w14:textId="77777777" w:rsidR="00231A67" w:rsidRPr="00231A67" w:rsidRDefault="00231A67" w:rsidP="00231A67">
      <w:pPr>
        <w:spacing w:line="276" w:lineRule="auto"/>
        <w:rPr>
          <w:rFonts w:ascii="Calibri" w:hAnsi="Calibri"/>
        </w:rPr>
      </w:pPr>
      <w:r w:rsidRPr="00231A67">
        <w:rPr>
          <w:rFonts w:ascii="Calibri" w:hAnsi="Calibri"/>
        </w:rPr>
        <w:t xml:space="preserve">What we need to be teaching kids is not just, “No,” </w:t>
      </w:r>
      <w:r w:rsidRPr="00231A67">
        <w:rPr>
          <w:rFonts w:ascii="Calibri" w:hAnsi="Calibri"/>
          <w:i/>
          <w:iCs/>
        </w:rPr>
        <w:t>[points to dirty water].</w:t>
      </w:r>
      <w:r w:rsidRPr="00231A67">
        <w:rPr>
          <w:rFonts w:ascii="Calibri" w:hAnsi="Calibri"/>
        </w:rPr>
        <w:t xml:space="preserve"> What we need to be teaching kids is “No,” </w:t>
      </w:r>
      <w:r w:rsidRPr="00231A67">
        <w:rPr>
          <w:rFonts w:ascii="Calibri" w:hAnsi="Calibri"/>
          <w:i/>
          <w:iCs/>
        </w:rPr>
        <w:t>[points to dirty water]</w:t>
      </w:r>
      <w:r w:rsidRPr="00231A67">
        <w:rPr>
          <w:rFonts w:ascii="Calibri" w:hAnsi="Calibri"/>
        </w:rPr>
        <w:t xml:space="preserve"> because when you say, “No,” </w:t>
      </w:r>
      <w:r w:rsidRPr="00231A67">
        <w:rPr>
          <w:rFonts w:ascii="Calibri" w:hAnsi="Calibri"/>
          <w:i/>
          <w:iCs/>
        </w:rPr>
        <w:t>[points to dirty water]</w:t>
      </w:r>
      <w:r w:rsidRPr="00231A67">
        <w:rPr>
          <w:rFonts w:ascii="Calibri" w:hAnsi="Calibri"/>
        </w:rPr>
        <w:t xml:space="preserve"> then you say, “Yes” </w:t>
      </w:r>
      <w:r w:rsidRPr="00231A67">
        <w:rPr>
          <w:rFonts w:ascii="Calibri" w:hAnsi="Calibri"/>
          <w:i/>
          <w:iCs/>
        </w:rPr>
        <w:t>[points to clean water].</w:t>
      </w:r>
      <w:r w:rsidRPr="00231A67">
        <w:rPr>
          <w:rFonts w:ascii="Calibri" w:hAnsi="Calibri"/>
        </w:rPr>
        <w:t xml:space="preserve"> You're holding out for something that is special. It's not just about no. It's about abundance. It's about blessing. It's about connection. It's about the hand of God. It's about purity. It's about the dynamics of marriage and family. There's so much that’s good. We want to drink the spring water. </w:t>
      </w:r>
    </w:p>
    <w:p w14:paraId="05CD31E4" w14:textId="77777777" w:rsidR="00231A67" w:rsidRPr="00231A67" w:rsidRDefault="00231A67" w:rsidP="00231A67">
      <w:pPr>
        <w:spacing w:line="276" w:lineRule="auto"/>
        <w:rPr>
          <w:rFonts w:ascii="Calibri" w:hAnsi="Calibri"/>
        </w:rPr>
      </w:pPr>
    </w:p>
    <w:p w14:paraId="2BFFB4AC" w14:textId="77777777" w:rsidR="00231A67" w:rsidRPr="00231A67" w:rsidRDefault="00231A67" w:rsidP="00231A67">
      <w:pPr>
        <w:spacing w:line="276" w:lineRule="auto"/>
        <w:rPr>
          <w:rFonts w:ascii="Calibri" w:hAnsi="Calibri"/>
        </w:rPr>
      </w:pPr>
      <w:r w:rsidRPr="00231A67">
        <w:rPr>
          <w:rFonts w:ascii="Calibri" w:hAnsi="Calibri"/>
        </w:rPr>
        <w:t xml:space="preserve">Why are we teaching our kids? Because we want our kids to have this kind of marriage </w:t>
      </w:r>
      <w:r w:rsidRPr="00231A67">
        <w:rPr>
          <w:rFonts w:ascii="Calibri" w:hAnsi="Calibri"/>
          <w:i/>
          <w:iCs/>
        </w:rPr>
        <w:t>[points to clean water]</w:t>
      </w:r>
      <w:r w:rsidRPr="00231A67">
        <w:rPr>
          <w:rFonts w:ascii="Calibri" w:hAnsi="Calibri"/>
        </w:rPr>
        <w:t xml:space="preserve">. If we've been drinking here </w:t>
      </w:r>
      <w:r w:rsidRPr="00231A67">
        <w:rPr>
          <w:rFonts w:ascii="Calibri" w:hAnsi="Calibri"/>
          <w:i/>
          <w:iCs/>
        </w:rPr>
        <w:t>[points to dirty water],</w:t>
      </w:r>
      <w:r w:rsidRPr="00231A67">
        <w:rPr>
          <w:rFonts w:ascii="Calibri" w:hAnsi="Calibri"/>
        </w:rPr>
        <w:t xml:space="preserve"> we want our kids to be here </w:t>
      </w:r>
      <w:r w:rsidRPr="00231A67">
        <w:rPr>
          <w:rFonts w:ascii="Calibri" w:hAnsi="Calibri"/>
          <w:i/>
          <w:iCs/>
        </w:rPr>
        <w:t>[points to clean water]</w:t>
      </w:r>
      <w:r w:rsidRPr="00231A67">
        <w:rPr>
          <w:rFonts w:ascii="Calibri" w:hAnsi="Calibri"/>
        </w:rPr>
        <w:t xml:space="preserve">. We don't want them to drink what we drink </w:t>
      </w:r>
      <w:r w:rsidRPr="00231A67">
        <w:rPr>
          <w:rFonts w:ascii="Calibri" w:hAnsi="Calibri"/>
          <w:i/>
          <w:iCs/>
        </w:rPr>
        <w:t>[points to dirty water]</w:t>
      </w:r>
      <w:r w:rsidRPr="00231A67">
        <w:rPr>
          <w:rFonts w:ascii="Calibri" w:hAnsi="Calibri"/>
        </w:rPr>
        <w:t>. The reason we say “no” is that so that we can say “yes.”</w:t>
      </w:r>
    </w:p>
    <w:p w14:paraId="0BC2F0D8" w14:textId="77777777" w:rsidR="00231A67" w:rsidRPr="00231A67" w:rsidRDefault="00231A67" w:rsidP="00231A67">
      <w:pPr>
        <w:spacing w:line="276" w:lineRule="auto"/>
        <w:rPr>
          <w:rFonts w:ascii="Calibri" w:hAnsi="Calibri"/>
        </w:rPr>
      </w:pPr>
    </w:p>
    <w:p w14:paraId="509E5773" w14:textId="77777777" w:rsidR="00231A67" w:rsidRPr="00231A67" w:rsidRDefault="00231A67" w:rsidP="00231A67">
      <w:pPr>
        <w:spacing w:line="276" w:lineRule="auto"/>
        <w:rPr>
          <w:rFonts w:ascii="Calibri" w:hAnsi="Calibri"/>
        </w:rPr>
      </w:pPr>
      <w:r w:rsidRPr="00231A67">
        <w:rPr>
          <w:rFonts w:ascii="Calibri" w:hAnsi="Calibri"/>
        </w:rPr>
        <w:t>“A loving doe, a graceful deer–may her breasts satisfy you always, may you ever be captivated by her love” (Proverbs 5:19).</w:t>
      </w:r>
    </w:p>
    <w:p w14:paraId="658DAD78" w14:textId="77777777" w:rsidR="00231A67" w:rsidRPr="00231A67" w:rsidRDefault="00231A67" w:rsidP="00231A67">
      <w:pPr>
        <w:spacing w:line="276" w:lineRule="auto"/>
        <w:rPr>
          <w:rFonts w:ascii="Calibri" w:hAnsi="Calibri"/>
        </w:rPr>
      </w:pPr>
    </w:p>
    <w:p w14:paraId="0744B481" w14:textId="77777777" w:rsidR="00231A67" w:rsidRPr="00231A67" w:rsidRDefault="00231A67" w:rsidP="00231A67">
      <w:pPr>
        <w:spacing w:line="276" w:lineRule="auto"/>
        <w:rPr>
          <w:rFonts w:ascii="Calibri" w:hAnsi="Calibri"/>
        </w:rPr>
      </w:pPr>
      <w:r w:rsidRPr="00231A67">
        <w:rPr>
          <w:rFonts w:ascii="Calibri" w:hAnsi="Calibri"/>
        </w:rPr>
        <w:t>He’s playing on this imagery of a young buck that’s finding his doe during mating season. He's talking about just how beautiful and how wonderful that is. Do you see the picture there? He’s illustrating how good and how beautiful it can be when people do it God's way and God's plan.</w:t>
      </w:r>
    </w:p>
    <w:p w14:paraId="71CD7F85" w14:textId="77777777" w:rsidR="00231A67" w:rsidRPr="00231A67" w:rsidRDefault="00231A67" w:rsidP="00231A67">
      <w:pPr>
        <w:spacing w:line="276" w:lineRule="auto"/>
        <w:rPr>
          <w:rFonts w:ascii="Calibri" w:hAnsi="Calibri"/>
        </w:rPr>
      </w:pPr>
    </w:p>
    <w:p w14:paraId="73A1F62B" w14:textId="446766D8" w:rsidR="00231A67" w:rsidRPr="00231A67" w:rsidRDefault="00231A67" w:rsidP="00231A67">
      <w:pPr>
        <w:spacing w:line="276" w:lineRule="auto"/>
        <w:rPr>
          <w:rFonts w:ascii="Calibri" w:hAnsi="Calibri"/>
        </w:rPr>
      </w:pPr>
      <w:r w:rsidRPr="00231A67">
        <w:rPr>
          <w:rFonts w:ascii="Calibri" w:hAnsi="Calibri"/>
        </w:rPr>
        <w:t xml:space="preserve">The ecstatic joy and infatuation that’s described here in </w:t>
      </w:r>
      <w:r w:rsidR="00CB5D7D" w:rsidRPr="003105A3">
        <w:rPr>
          <w:rFonts w:ascii="Calibri" w:hAnsi="Calibri"/>
          <w:bCs/>
          <w:color w:val="000000" w:themeColor="text1"/>
        </w:rPr>
        <w:t>these</w:t>
      </w:r>
      <w:r w:rsidRPr="003105A3">
        <w:rPr>
          <w:rFonts w:ascii="Calibri" w:hAnsi="Calibri"/>
          <w:color w:val="000000" w:themeColor="text1"/>
        </w:rPr>
        <w:t xml:space="preserve"> </w:t>
      </w:r>
      <w:r w:rsidRPr="00231A67">
        <w:rPr>
          <w:rFonts w:ascii="Calibri" w:hAnsi="Calibri"/>
        </w:rPr>
        <w:t>word</w:t>
      </w:r>
      <w:r w:rsidR="00CB5D7D" w:rsidRPr="003105A3">
        <w:rPr>
          <w:rFonts w:ascii="Calibri" w:hAnsi="Calibri"/>
          <w:bCs/>
          <w:color w:val="000000" w:themeColor="text1"/>
        </w:rPr>
        <w:t>s</w:t>
      </w:r>
      <w:r w:rsidRPr="00231A67">
        <w:rPr>
          <w:rFonts w:ascii="Calibri" w:hAnsi="Calibri"/>
        </w:rPr>
        <w:t xml:space="preserve"> “captivated by her love” is a word that means intoxicated. In other words, being intoxicated by her love.</w:t>
      </w:r>
    </w:p>
    <w:p w14:paraId="276DBC58" w14:textId="77777777" w:rsidR="00231A67" w:rsidRPr="00231A67" w:rsidRDefault="00231A67" w:rsidP="00231A67">
      <w:pPr>
        <w:spacing w:line="276" w:lineRule="auto"/>
        <w:rPr>
          <w:rFonts w:ascii="Calibri" w:hAnsi="Calibri"/>
        </w:rPr>
      </w:pPr>
    </w:p>
    <w:p w14:paraId="37DF4506" w14:textId="77777777" w:rsidR="00231A67" w:rsidRPr="00231A67" w:rsidRDefault="00231A67" w:rsidP="00231A67">
      <w:pPr>
        <w:spacing w:line="276" w:lineRule="auto"/>
        <w:rPr>
          <w:rFonts w:ascii="Calibri" w:hAnsi="Calibri"/>
        </w:rPr>
      </w:pPr>
      <w:r w:rsidRPr="00231A67">
        <w:rPr>
          <w:rFonts w:ascii="Calibri" w:hAnsi="Calibri"/>
        </w:rPr>
        <w:t xml:space="preserve">Here's one of the best kept secrets right here. One of the best kept secrets about sex is that the best sex is not found in singles bars, university campuses, and beach resorts. It's found in the home. </w:t>
      </w:r>
    </w:p>
    <w:p w14:paraId="0B67D4D8" w14:textId="77777777" w:rsidR="00231A67" w:rsidRPr="00231A67" w:rsidRDefault="00231A67" w:rsidP="00231A67">
      <w:pPr>
        <w:spacing w:line="276" w:lineRule="auto"/>
        <w:rPr>
          <w:rFonts w:ascii="Calibri" w:hAnsi="Calibri"/>
        </w:rPr>
      </w:pPr>
    </w:p>
    <w:p w14:paraId="295D17E5" w14:textId="14EACA3C" w:rsidR="00231A67" w:rsidRPr="00231A67" w:rsidRDefault="00231A67" w:rsidP="00231A67">
      <w:pPr>
        <w:spacing w:line="276" w:lineRule="auto"/>
        <w:rPr>
          <w:rFonts w:ascii="Calibri" w:hAnsi="Calibri"/>
        </w:rPr>
      </w:pPr>
      <w:r w:rsidRPr="00231A67">
        <w:rPr>
          <w:rFonts w:ascii="Calibri" w:hAnsi="Calibri"/>
        </w:rPr>
        <w:t xml:space="preserve">A University of Chicago study (not a Christian study) recently indicated the sexual fulfillment of thousands of married couples. Here's what they found. They found that people </w:t>
      </w:r>
      <w:r w:rsidR="00CB5D7D" w:rsidRPr="003105A3">
        <w:rPr>
          <w:rFonts w:ascii="Calibri" w:hAnsi="Calibri"/>
          <w:bCs/>
          <w:color w:val="000000" w:themeColor="text1"/>
        </w:rPr>
        <w:t>who</w:t>
      </w:r>
      <w:r w:rsidRPr="00231A67">
        <w:rPr>
          <w:rFonts w:ascii="Calibri" w:hAnsi="Calibri"/>
        </w:rPr>
        <w:t xml:space="preserve"> had the most frequent, most satisfying, and most fun sex were the people that did it in the context of marriage. They were conservative evangelical Christians who basically followed the teachings of the Bible for family and for sexuality. Isn’t that amazing?</w:t>
      </w:r>
    </w:p>
    <w:p w14:paraId="736A7338" w14:textId="77777777" w:rsidR="00231A67" w:rsidRPr="00231A67" w:rsidRDefault="00231A67" w:rsidP="00231A67">
      <w:pPr>
        <w:spacing w:line="276" w:lineRule="auto"/>
        <w:rPr>
          <w:rFonts w:ascii="Calibri" w:hAnsi="Calibri"/>
        </w:rPr>
      </w:pPr>
    </w:p>
    <w:p w14:paraId="55D3330A" w14:textId="466C1593" w:rsidR="00231A67" w:rsidRPr="00231A67" w:rsidRDefault="00231A67" w:rsidP="00231A67">
      <w:pPr>
        <w:spacing w:line="276" w:lineRule="auto"/>
        <w:rPr>
          <w:rFonts w:ascii="Calibri" w:hAnsi="Calibri"/>
        </w:rPr>
      </w:pPr>
      <w:r w:rsidRPr="00231A67">
        <w:rPr>
          <w:rFonts w:ascii="Calibri" w:hAnsi="Calibri"/>
        </w:rPr>
        <w:t xml:space="preserve">I was reading an article about STDs this week. At the bottom, this professor had come up with this breakthrough idea. This was so profound. Nobody had ever said this before. The way to avoid STDs is for people to not have sex outside of marriage. You would have thought this guy thought he was the greatest mind in all of science. It’s so funny. God wrote that in the Proverbs. God wrote that in the Bible thousands of years ago. That’s nothing new. You think that was </w:t>
      </w:r>
      <w:proofErr w:type="gramStart"/>
      <w:r w:rsidRPr="00231A67">
        <w:rPr>
          <w:rFonts w:ascii="Calibri" w:hAnsi="Calibri"/>
        </w:rPr>
        <w:t>really clever</w:t>
      </w:r>
      <w:proofErr w:type="gramEnd"/>
      <w:r w:rsidRPr="00231A67">
        <w:rPr>
          <w:rFonts w:ascii="Calibri" w:hAnsi="Calibri"/>
        </w:rPr>
        <w:t>? No. God</w:t>
      </w:r>
      <w:r w:rsidR="00166DD3">
        <w:rPr>
          <w:rFonts w:ascii="Calibri" w:hAnsi="Calibri"/>
          <w:b/>
          <w:color w:val="FF0000"/>
        </w:rPr>
        <w:t xml:space="preserve"> </w:t>
      </w:r>
      <w:r w:rsidR="00CB5D7D" w:rsidRPr="00166DD3">
        <w:rPr>
          <w:rFonts w:ascii="Calibri" w:hAnsi="Calibri"/>
          <w:bCs/>
          <w:color w:val="000000" w:themeColor="text1"/>
        </w:rPr>
        <w:t>has</w:t>
      </w:r>
      <w:r w:rsidRPr="00231A67">
        <w:rPr>
          <w:rFonts w:ascii="Calibri" w:hAnsi="Calibri"/>
        </w:rPr>
        <w:t xml:space="preserve"> already </w:t>
      </w:r>
      <w:r w:rsidR="00CB5D7D" w:rsidRPr="00166DD3">
        <w:rPr>
          <w:rFonts w:ascii="Calibri" w:hAnsi="Calibri"/>
          <w:bCs/>
          <w:color w:val="000000" w:themeColor="text1"/>
        </w:rPr>
        <w:t>said</w:t>
      </w:r>
      <w:r w:rsidRPr="00231A67">
        <w:rPr>
          <w:rFonts w:ascii="Calibri" w:hAnsi="Calibri"/>
        </w:rPr>
        <w:t xml:space="preserve"> that. </w:t>
      </w:r>
    </w:p>
    <w:p w14:paraId="2259DEAD" w14:textId="77777777" w:rsidR="00231A67" w:rsidRPr="00231A67" w:rsidRDefault="00231A67" w:rsidP="00231A67">
      <w:pPr>
        <w:spacing w:line="276" w:lineRule="auto"/>
        <w:rPr>
          <w:rFonts w:ascii="Calibri" w:hAnsi="Calibri"/>
        </w:rPr>
      </w:pPr>
    </w:p>
    <w:p w14:paraId="6CC056BB" w14:textId="77777777" w:rsidR="00231A67" w:rsidRPr="00231A67" w:rsidRDefault="00231A67" w:rsidP="00231A67">
      <w:pPr>
        <w:spacing w:line="276" w:lineRule="auto"/>
        <w:rPr>
          <w:rFonts w:ascii="Calibri" w:hAnsi="Calibri"/>
        </w:rPr>
      </w:pPr>
      <w:r w:rsidRPr="00231A67">
        <w:rPr>
          <w:rFonts w:ascii="Calibri" w:hAnsi="Calibri"/>
        </w:rPr>
        <w:t xml:space="preserve">David </w:t>
      </w:r>
      <w:proofErr w:type="spellStart"/>
      <w:r w:rsidRPr="00231A67">
        <w:rPr>
          <w:rFonts w:ascii="Calibri" w:hAnsi="Calibri"/>
        </w:rPr>
        <w:t>Gudgel</w:t>
      </w:r>
      <w:proofErr w:type="spellEnd"/>
      <w:r w:rsidRPr="00231A67">
        <w:rPr>
          <w:rFonts w:ascii="Calibri" w:hAnsi="Calibri"/>
        </w:rPr>
        <w:t xml:space="preserve"> wrote a book called </w:t>
      </w:r>
      <w:r w:rsidRPr="00231A67">
        <w:rPr>
          <w:rFonts w:ascii="Calibri" w:hAnsi="Calibri"/>
          <w:i/>
          <w:iCs/>
        </w:rPr>
        <w:t>Before You Live Together.</w:t>
      </w:r>
      <w:r w:rsidRPr="00231A67">
        <w:rPr>
          <w:rFonts w:ascii="Calibri" w:hAnsi="Calibri"/>
        </w:rPr>
        <w:t xml:space="preserve"> He said that out of 8 couples who live together before they're married, 4 of them will split up and never marry. That's 50%. He said, of the 4 that marry, 3 of them will divorce. Conversely, people who wait to live together, do it God's way, have a much higher likelihood of the marriage surviving. It's all the wisdom of </w:t>
      </w:r>
      <w:r w:rsidRPr="00231A67">
        <w:rPr>
          <w:rFonts w:ascii="Calibri" w:hAnsi="Calibri"/>
        </w:rPr>
        <w:lastRenderedPageBreak/>
        <w:t xml:space="preserve">God. It's what God's been telling us for all these years. We just need to dig it out, think about it, and teach it to our kids. </w:t>
      </w:r>
    </w:p>
    <w:p w14:paraId="29CC3381" w14:textId="77777777" w:rsidR="00231A67" w:rsidRPr="00231A67" w:rsidRDefault="00231A67" w:rsidP="00231A67">
      <w:pPr>
        <w:spacing w:line="276" w:lineRule="auto"/>
        <w:rPr>
          <w:rFonts w:ascii="Calibri" w:hAnsi="Calibri"/>
        </w:rPr>
      </w:pPr>
    </w:p>
    <w:p w14:paraId="19E0A12D" w14:textId="67F6E3EE" w:rsidR="00231A67" w:rsidRPr="00231A67" w:rsidRDefault="00231A67" w:rsidP="00231A67">
      <w:pPr>
        <w:spacing w:line="276" w:lineRule="auto"/>
        <w:rPr>
          <w:rFonts w:ascii="Calibri" w:hAnsi="Calibri"/>
        </w:rPr>
      </w:pPr>
      <w:r w:rsidRPr="00231A67">
        <w:rPr>
          <w:rFonts w:ascii="Calibri" w:hAnsi="Calibri"/>
        </w:rPr>
        <w:t>Because our kids live in a tough time</w:t>
      </w:r>
      <w:r w:rsidR="00CB5D7D" w:rsidRPr="00166DD3">
        <w:rPr>
          <w:rFonts w:ascii="Calibri" w:hAnsi="Calibri"/>
          <w:bCs/>
          <w:color w:val="000000" w:themeColor="text1"/>
        </w:rPr>
        <w:t>, t</w:t>
      </w:r>
      <w:r w:rsidRPr="00231A67">
        <w:rPr>
          <w:rFonts w:ascii="Calibri" w:hAnsi="Calibri"/>
        </w:rPr>
        <w:t>here</w:t>
      </w:r>
      <w:r w:rsidR="00166DD3">
        <w:rPr>
          <w:rFonts w:ascii="Calibri" w:hAnsi="Calibri"/>
          <w:b/>
          <w:color w:val="FF0000"/>
        </w:rPr>
        <w:t xml:space="preserve"> </w:t>
      </w:r>
      <w:r w:rsidR="00CB5D7D" w:rsidRPr="00166DD3">
        <w:rPr>
          <w:rFonts w:ascii="Calibri" w:hAnsi="Calibri"/>
          <w:bCs/>
          <w:color w:val="000000" w:themeColor="text1"/>
        </w:rPr>
        <w:t>are</w:t>
      </w:r>
      <w:r w:rsidRPr="00231A67">
        <w:rPr>
          <w:rFonts w:ascii="Calibri" w:hAnsi="Calibri"/>
        </w:rPr>
        <w:t xml:space="preserve"> a lot of mixed messages. There</w:t>
      </w:r>
      <w:r w:rsidR="00166DD3">
        <w:rPr>
          <w:rFonts w:ascii="Calibri" w:hAnsi="Calibri"/>
          <w:b/>
          <w:color w:val="FF0000"/>
        </w:rPr>
        <w:t xml:space="preserve"> </w:t>
      </w:r>
      <w:r w:rsidR="00CB5D7D" w:rsidRPr="00166DD3">
        <w:rPr>
          <w:rFonts w:ascii="Calibri" w:hAnsi="Calibri"/>
          <w:bCs/>
          <w:color w:val="000000" w:themeColor="text1"/>
        </w:rPr>
        <w:t>is</w:t>
      </w:r>
      <w:r w:rsidRPr="00231A67">
        <w:rPr>
          <w:rFonts w:ascii="Calibri" w:hAnsi="Calibri"/>
        </w:rPr>
        <w:t xml:space="preserve"> a lot of temptation. There</w:t>
      </w:r>
      <w:r w:rsidR="00166DD3">
        <w:rPr>
          <w:rFonts w:ascii="Calibri" w:hAnsi="Calibri"/>
          <w:b/>
          <w:color w:val="FF0000"/>
        </w:rPr>
        <w:t xml:space="preserve"> </w:t>
      </w:r>
      <w:r w:rsidR="00CB5D7D" w:rsidRPr="00166DD3">
        <w:rPr>
          <w:rFonts w:ascii="Calibri" w:hAnsi="Calibri"/>
          <w:bCs/>
          <w:color w:val="000000" w:themeColor="text1"/>
        </w:rPr>
        <w:t>is</w:t>
      </w:r>
      <w:r w:rsidRPr="00231A67">
        <w:rPr>
          <w:rFonts w:ascii="Calibri" w:hAnsi="Calibri"/>
        </w:rPr>
        <w:t xml:space="preserve"> a lot of opportunity to go down the wrong path. It leads to destruction. It leads to pain. It leads to heartache. It leads to disappointment. We don't want that. We </w:t>
      </w:r>
      <w:proofErr w:type="gramStart"/>
      <w:r w:rsidR="00CB5D7D" w:rsidRPr="00166DD3">
        <w:rPr>
          <w:rFonts w:ascii="Calibri" w:hAnsi="Calibri"/>
          <w:bCs/>
          <w:color w:val="000000" w:themeColor="text1"/>
        </w:rPr>
        <w:t>have</w:t>
      </w:r>
      <w:r w:rsidRPr="00231A67">
        <w:rPr>
          <w:rFonts w:ascii="Calibri" w:hAnsi="Calibri"/>
        </w:rPr>
        <w:t xml:space="preserve"> to</w:t>
      </w:r>
      <w:proofErr w:type="gramEnd"/>
      <w:r w:rsidRPr="00231A67">
        <w:rPr>
          <w:rFonts w:ascii="Calibri" w:hAnsi="Calibri"/>
        </w:rPr>
        <w:t xml:space="preserve"> fight for our families.</w:t>
      </w:r>
    </w:p>
    <w:p w14:paraId="5993EF7F" w14:textId="77777777" w:rsidR="00231A67" w:rsidRPr="00231A67" w:rsidRDefault="00231A67" w:rsidP="00231A67">
      <w:pPr>
        <w:spacing w:line="276" w:lineRule="auto"/>
        <w:rPr>
          <w:rFonts w:ascii="Calibri" w:hAnsi="Calibri"/>
        </w:rPr>
      </w:pPr>
    </w:p>
    <w:p w14:paraId="1B57C52A" w14:textId="28697624" w:rsidR="00231A67" w:rsidRPr="00231A67" w:rsidRDefault="00231A67" w:rsidP="00231A67">
      <w:pPr>
        <w:spacing w:line="276" w:lineRule="auto"/>
        <w:rPr>
          <w:rFonts w:ascii="Calibri" w:hAnsi="Calibri"/>
        </w:rPr>
      </w:pPr>
      <w:r w:rsidRPr="00231A67">
        <w:rPr>
          <w:rFonts w:ascii="Calibri" w:hAnsi="Calibri"/>
        </w:rPr>
        <w:t>This week, if you</w:t>
      </w:r>
      <w:r w:rsidR="00166DD3">
        <w:rPr>
          <w:rFonts w:ascii="Calibri" w:hAnsi="Calibri"/>
          <w:b/>
          <w:color w:val="FF0000"/>
        </w:rPr>
        <w:t xml:space="preserve"> </w:t>
      </w:r>
      <w:r w:rsidR="00CB5D7D" w:rsidRPr="00166DD3">
        <w:rPr>
          <w:rFonts w:ascii="Calibri" w:hAnsi="Calibri"/>
          <w:bCs/>
          <w:color w:val="000000" w:themeColor="text1"/>
        </w:rPr>
        <w:t>have</w:t>
      </w:r>
      <w:r w:rsidRPr="00231A67">
        <w:rPr>
          <w:rFonts w:ascii="Calibri" w:hAnsi="Calibri"/>
        </w:rPr>
        <w:t xml:space="preserve"> kids that are appropriate age, I hope you'll begin to have those difficult conversations. If you don't have kids that are that age, I hope you'll anticipate that and you’ll look forward to having these conversations. We want to fight for our families because we don't want kids to drink this </w:t>
      </w:r>
      <w:r w:rsidRPr="00231A67">
        <w:rPr>
          <w:rFonts w:ascii="Calibri" w:hAnsi="Calibri"/>
          <w:i/>
          <w:iCs/>
        </w:rPr>
        <w:t xml:space="preserve">[shakes bottle of dirty water]. </w:t>
      </w:r>
      <w:r w:rsidRPr="00231A67">
        <w:rPr>
          <w:rFonts w:ascii="Calibri" w:hAnsi="Calibri"/>
        </w:rPr>
        <w:t xml:space="preserve">We want them to have this right here </w:t>
      </w:r>
      <w:r w:rsidRPr="00231A67">
        <w:rPr>
          <w:rFonts w:ascii="Calibri" w:hAnsi="Calibri"/>
          <w:i/>
          <w:iCs/>
        </w:rPr>
        <w:t>[pats bottle of clean water]</w:t>
      </w:r>
      <w:r w:rsidRPr="00231A67">
        <w:rPr>
          <w:rFonts w:ascii="Calibri" w:hAnsi="Calibri"/>
        </w:rPr>
        <w:t xml:space="preserve">. </w:t>
      </w:r>
    </w:p>
    <w:p w14:paraId="11339090" w14:textId="77777777" w:rsidR="00231A67" w:rsidRPr="00231A67" w:rsidRDefault="00231A67" w:rsidP="00231A67">
      <w:pPr>
        <w:spacing w:line="276" w:lineRule="auto"/>
        <w:rPr>
          <w:rFonts w:ascii="Calibri" w:hAnsi="Calibri"/>
        </w:rPr>
      </w:pPr>
    </w:p>
    <w:p w14:paraId="0EB8C049" w14:textId="7A994C57" w:rsidR="00231A67" w:rsidRPr="00231A67" w:rsidRDefault="00231A67" w:rsidP="00231A67">
      <w:pPr>
        <w:spacing w:line="276" w:lineRule="auto"/>
        <w:rPr>
          <w:rFonts w:ascii="Calibri" w:hAnsi="Calibri"/>
          <w:sz w:val="28"/>
          <w:szCs w:val="28"/>
        </w:rPr>
      </w:pPr>
      <w:r w:rsidRPr="00231A67">
        <w:rPr>
          <w:rFonts w:ascii="Calibri" w:hAnsi="Calibri"/>
        </w:rPr>
        <w:br w:type="page"/>
      </w:r>
      <w:r w:rsidRPr="00231A67">
        <w:rPr>
          <w:rFonts w:ascii="Calibri" w:hAnsi="Calibri"/>
          <w:b/>
          <w:bCs/>
          <w:sz w:val="28"/>
          <w:szCs w:val="28"/>
          <w:u w:val="single"/>
        </w:rPr>
        <w:lastRenderedPageBreak/>
        <w:t>OUTLINE</w:t>
      </w:r>
    </w:p>
    <w:p w14:paraId="60B55C81" w14:textId="77777777" w:rsidR="00231A67" w:rsidRPr="00231A67" w:rsidRDefault="00231A67" w:rsidP="00231A67">
      <w:pPr>
        <w:spacing w:line="276" w:lineRule="auto"/>
        <w:rPr>
          <w:rFonts w:ascii="Calibri" w:hAnsi="Calibri"/>
        </w:rPr>
      </w:pPr>
    </w:p>
    <w:p w14:paraId="28AAA33F" w14:textId="1013C70D" w:rsidR="00231A67" w:rsidRPr="00231A67" w:rsidRDefault="00231A67" w:rsidP="00231A67">
      <w:pPr>
        <w:spacing w:line="276" w:lineRule="auto"/>
        <w:rPr>
          <w:rFonts w:ascii="Calibri" w:hAnsi="Calibri"/>
          <w:b/>
          <w:bCs/>
        </w:rPr>
      </w:pPr>
      <w:r w:rsidRPr="00231A67">
        <w:rPr>
          <w:rFonts w:ascii="Calibri" w:hAnsi="Calibri"/>
          <w:b/>
          <w:bCs/>
        </w:rPr>
        <w:t>1. Take responsibility for your kids</w:t>
      </w:r>
      <w:r w:rsidR="004F57BE">
        <w:rPr>
          <w:rFonts w:ascii="Calibri" w:hAnsi="Calibri"/>
          <w:b/>
          <w:bCs/>
        </w:rPr>
        <w:t>.</w:t>
      </w:r>
    </w:p>
    <w:p w14:paraId="35456E52" w14:textId="77777777" w:rsidR="00231A67" w:rsidRPr="00231A67" w:rsidRDefault="00231A67" w:rsidP="00231A67">
      <w:pPr>
        <w:spacing w:line="276" w:lineRule="auto"/>
        <w:rPr>
          <w:rFonts w:ascii="Calibri" w:hAnsi="Calibri"/>
        </w:rPr>
      </w:pPr>
    </w:p>
    <w:p w14:paraId="43A60FBD" w14:textId="6612916D" w:rsidR="00231A67" w:rsidRPr="00231A67" w:rsidRDefault="00231A67" w:rsidP="00231A67">
      <w:pPr>
        <w:spacing w:line="276" w:lineRule="auto"/>
        <w:rPr>
          <w:rFonts w:ascii="Calibri" w:hAnsi="Calibri"/>
        </w:rPr>
      </w:pPr>
      <w:r w:rsidRPr="00231A67">
        <w:rPr>
          <w:rFonts w:ascii="Calibri" w:hAnsi="Calibri"/>
        </w:rPr>
        <w:t>My son, pay attention to my wisdom; listen carefully to my wise counsel. Then you will learn to be discreet and will store up knowledge. Proverbs 5:1-2 (NLT)</w:t>
      </w:r>
    </w:p>
    <w:p w14:paraId="54B6983B" w14:textId="77777777" w:rsidR="00231A67" w:rsidRPr="00231A67" w:rsidRDefault="00231A67" w:rsidP="00231A67">
      <w:pPr>
        <w:spacing w:line="276" w:lineRule="auto"/>
        <w:rPr>
          <w:rFonts w:ascii="Calibri" w:hAnsi="Calibri"/>
        </w:rPr>
      </w:pPr>
    </w:p>
    <w:p w14:paraId="7BFAEFB7" w14:textId="61C7E7AE" w:rsidR="00231A67" w:rsidRPr="00231A67" w:rsidRDefault="00231A67" w:rsidP="00231A67">
      <w:pPr>
        <w:spacing w:line="276" w:lineRule="auto"/>
        <w:rPr>
          <w:rFonts w:ascii="Calibri" w:hAnsi="Calibri"/>
          <w:b/>
          <w:bCs/>
        </w:rPr>
      </w:pPr>
      <w:r w:rsidRPr="00231A67">
        <w:rPr>
          <w:rFonts w:ascii="Calibri" w:hAnsi="Calibri"/>
          <w:b/>
          <w:bCs/>
        </w:rPr>
        <w:t>2. Train your kids to run from temptation</w:t>
      </w:r>
      <w:r w:rsidR="004F57BE">
        <w:rPr>
          <w:rFonts w:ascii="Calibri" w:hAnsi="Calibri"/>
          <w:b/>
          <w:bCs/>
        </w:rPr>
        <w:t>.</w:t>
      </w:r>
    </w:p>
    <w:p w14:paraId="64CB28FA" w14:textId="77777777" w:rsidR="00231A67" w:rsidRPr="00231A67" w:rsidRDefault="00231A67" w:rsidP="00231A67">
      <w:pPr>
        <w:spacing w:line="276" w:lineRule="auto"/>
        <w:rPr>
          <w:rFonts w:ascii="Calibri" w:hAnsi="Calibri"/>
        </w:rPr>
      </w:pPr>
    </w:p>
    <w:p w14:paraId="60EFF56E" w14:textId="77777777" w:rsidR="00231A67" w:rsidRPr="00231A67" w:rsidRDefault="00231A67" w:rsidP="00231A67">
      <w:pPr>
        <w:spacing w:line="276" w:lineRule="auto"/>
        <w:rPr>
          <w:rFonts w:ascii="Calibri" w:hAnsi="Calibri"/>
        </w:rPr>
      </w:pPr>
      <w:r w:rsidRPr="00231A67">
        <w:rPr>
          <w:rFonts w:ascii="Calibri" w:hAnsi="Calibri"/>
        </w:rPr>
        <w:t>The lips of an immoral woman are as sweet as honey, and her mouth is smoother than oil. But the result is as bitter as poison, sharp as a double-edged sword. Her feet go down to death; her steps lead straight to the grave. For she does not care about the path to life. She staggers down a crooked trail and doesn’t even realize where it leads. So now, my sons, listen to me. Never stray from what I am about to say: Run from her! Don’t go near the door of her house! Proverbs 5:3-8 (NLT)</w:t>
      </w:r>
    </w:p>
    <w:p w14:paraId="70A76B67" w14:textId="77777777" w:rsidR="00231A67" w:rsidRPr="00231A67" w:rsidRDefault="00231A67" w:rsidP="00231A67">
      <w:pPr>
        <w:spacing w:line="276" w:lineRule="auto"/>
        <w:rPr>
          <w:rFonts w:ascii="Calibri" w:hAnsi="Calibri"/>
        </w:rPr>
      </w:pPr>
    </w:p>
    <w:p w14:paraId="61D04494" w14:textId="77777777" w:rsidR="00231A67" w:rsidRPr="00231A67" w:rsidRDefault="00231A67" w:rsidP="00231A67">
      <w:pPr>
        <w:spacing w:line="276" w:lineRule="auto"/>
        <w:rPr>
          <w:rFonts w:ascii="Calibri" w:hAnsi="Calibri"/>
        </w:rPr>
      </w:pPr>
      <w:r w:rsidRPr="00231A67">
        <w:rPr>
          <w:rFonts w:ascii="Calibri" w:hAnsi="Calibri"/>
        </w:rPr>
        <w:t>Can a man scoop fire into his lap without his clothes being burned? Can a man walk on hot coals without his feet being scorched? So is he who sleeps with another man’s wife; no one who touches her will go unpunished. Proverbs 6:27-29 (NIV)</w:t>
      </w:r>
    </w:p>
    <w:p w14:paraId="0DE3CCD7" w14:textId="77777777" w:rsidR="00231A67" w:rsidRPr="00231A67" w:rsidRDefault="00231A67" w:rsidP="00231A67">
      <w:pPr>
        <w:spacing w:line="276" w:lineRule="auto"/>
        <w:rPr>
          <w:rFonts w:ascii="Calibri" w:hAnsi="Calibri"/>
        </w:rPr>
      </w:pPr>
    </w:p>
    <w:p w14:paraId="77361D3C" w14:textId="4D0FF3A0" w:rsidR="00231A67" w:rsidRPr="00231A67" w:rsidRDefault="00231A67" w:rsidP="00231A67">
      <w:pPr>
        <w:spacing w:line="276" w:lineRule="auto"/>
        <w:rPr>
          <w:rFonts w:ascii="Calibri" w:hAnsi="Calibri"/>
          <w:b/>
          <w:bCs/>
        </w:rPr>
      </w:pPr>
      <w:r w:rsidRPr="00231A67">
        <w:rPr>
          <w:rFonts w:ascii="Calibri" w:hAnsi="Calibri"/>
          <w:b/>
          <w:bCs/>
        </w:rPr>
        <w:t>3. Talk to your kids about consequences of sexual sin</w:t>
      </w:r>
      <w:r w:rsidR="004F57BE">
        <w:rPr>
          <w:rFonts w:ascii="Calibri" w:hAnsi="Calibri"/>
          <w:b/>
          <w:bCs/>
        </w:rPr>
        <w:t>.</w:t>
      </w:r>
    </w:p>
    <w:p w14:paraId="720C6B6C" w14:textId="77777777" w:rsidR="00231A67" w:rsidRPr="00231A67" w:rsidRDefault="00231A67" w:rsidP="00231A67">
      <w:pPr>
        <w:spacing w:line="276" w:lineRule="auto"/>
        <w:rPr>
          <w:rFonts w:ascii="Calibri" w:hAnsi="Calibri"/>
        </w:rPr>
      </w:pPr>
    </w:p>
    <w:p w14:paraId="61820C56" w14:textId="77777777" w:rsidR="00231A67" w:rsidRPr="00231A67" w:rsidRDefault="00231A67" w:rsidP="00231A67">
      <w:pPr>
        <w:spacing w:line="276" w:lineRule="auto"/>
        <w:rPr>
          <w:rFonts w:ascii="Calibri" w:hAnsi="Calibri"/>
          <w:b/>
          <w:bCs/>
          <w:i/>
          <w:iCs/>
        </w:rPr>
      </w:pPr>
      <w:r w:rsidRPr="00231A67">
        <w:rPr>
          <w:rFonts w:ascii="Calibri" w:hAnsi="Calibri"/>
          <w:b/>
          <w:bCs/>
          <w:i/>
          <w:iCs/>
        </w:rPr>
        <w:t>A.  Keep your wealth</w:t>
      </w:r>
    </w:p>
    <w:p w14:paraId="5520340E" w14:textId="77777777" w:rsidR="00231A67" w:rsidRPr="00231A67" w:rsidRDefault="00231A67" w:rsidP="00231A67">
      <w:pPr>
        <w:spacing w:line="276" w:lineRule="auto"/>
        <w:rPr>
          <w:rFonts w:ascii="Calibri" w:hAnsi="Calibri"/>
        </w:rPr>
      </w:pPr>
    </w:p>
    <w:p w14:paraId="4F79DDBE" w14:textId="77777777" w:rsidR="00231A67" w:rsidRPr="00231A67" w:rsidRDefault="00231A67" w:rsidP="00231A67">
      <w:pPr>
        <w:spacing w:line="276" w:lineRule="auto"/>
        <w:rPr>
          <w:rFonts w:ascii="Calibri" w:hAnsi="Calibri"/>
        </w:rPr>
      </w:pPr>
      <w:r w:rsidRPr="00231A67">
        <w:rPr>
          <w:rFonts w:ascii="Calibri" w:hAnsi="Calibri"/>
        </w:rPr>
        <w:t>Strangers will obtain your wealth, and someone else will enjoy the fruit of your labor. Proverbs 5:10 (NLT)</w:t>
      </w:r>
    </w:p>
    <w:p w14:paraId="113CA801" w14:textId="77777777" w:rsidR="00231A67" w:rsidRPr="00231A67" w:rsidRDefault="00231A67" w:rsidP="00231A67">
      <w:pPr>
        <w:spacing w:line="276" w:lineRule="auto"/>
        <w:rPr>
          <w:rFonts w:ascii="Calibri" w:hAnsi="Calibri"/>
        </w:rPr>
      </w:pPr>
    </w:p>
    <w:p w14:paraId="5F05EA01" w14:textId="77777777" w:rsidR="00231A67" w:rsidRPr="00231A67" w:rsidRDefault="00231A67" w:rsidP="00231A67">
      <w:pPr>
        <w:spacing w:line="276" w:lineRule="auto"/>
        <w:rPr>
          <w:rFonts w:ascii="Calibri" w:hAnsi="Calibri"/>
          <w:b/>
          <w:bCs/>
          <w:i/>
          <w:iCs/>
        </w:rPr>
      </w:pPr>
      <w:r w:rsidRPr="00231A67">
        <w:rPr>
          <w:rFonts w:ascii="Calibri" w:hAnsi="Calibri"/>
          <w:b/>
          <w:bCs/>
          <w:i/>
          <w:iCs/>
        </w:rPr>
        <w:t xml:space="preserve">B.  Uphold your health </w:t>
      </w:r>
    </w:p>
    <w:p w14:paraId="00EF18AF" w14:textId="77777777" w:rsidR="00231A67" w:rsidRPr="00231A67" w:rsidRDefault="00231A67" w:rsidP="00231A67">
      <w:pPr>
        <w:spacing w:line="276" w:lineRule="auto"/>
        <w:rPr>
          <w:rFonts w:ascii="Calibri" w:hAnsi="Calibri"/>
        </w:rPr>
      </w:pPr>
    </w:p>
    <w:p w14:paraId="6F92AFC3" w14:textId="77777777" w:rsidR="00231A67" w:rsidRPr="00231A67" w:rsidRDefault="00231A67" w:rsidP="00231A67">
      <w:pPr>
        <w:spacing w:line="276" w:lineRule="auto"/>
        <w:rPr>
          <w:rFonts w:ascii="Calibri" w:hAnsi="Calibri"/>
        </w:rPr>
      </w:pPr>
      <w:r w:rsidRPr="00231A67">
        <w:rPr>
          <w:rFonts w:ascii="Calibri" w:hAnsi="Calibri"/>
        </w:rPr>
        <w:t>Afterward you will groan in anguish when disease consumes your body. Proverbs 5:11 (NLT)</w:t>
      </w:r>
    </w:p>
    <w:p w14:paraId="696DC2E6" w14:textId="77777777" w:rsidR="00231A67" w:rsidRPr="00231A67" w:rsidRDefault="00231A67" w:rsidP="00231A67">
      <w:pPr>
        <w:spacing w:line="276" w:lineRule="auto"/>
        <w:rPr>
          <w:rFonts w:ascii="Calibri" w:hAnsi="Calibri"/>
        </w:rPr>
      </w:pPr>
    </w:p>
    <w:p w14:paraId="32DAEF10" w14:textId="77777777" w:rsidR="00231A67" w:rsidRPr="00231A67" w:rsidRDefault="00231A67" w:rsidP="00231A67">
      <w:pPr>
        <w:spacing w:line="276" w:lineRule="auto"/>
        <w:rPr>
          <w:rFonts w:ascii="Calibri" w:hAnsi="Calibri"/>
          <w:b/>
          <w:bCs/>
          <w:i/>
          <w:iCs/>
        </w:rPr>
      </w:pPr>
      <w:r w:rsidRPr="00231A67">
        <w:rPr>
          <w:rFonts w:ascii="Calibri" w:hAnsi="Calibri"/>
          <w:b/>
          <w:bCs/>
          <w:i/>
          <w:iCs/>
        </w:rPr>
        <w:t>C. Value your reputation</w:t>
      </w:r>
    </w:p>
    <w:p w14:paraId="1411F5CF" w14:textId="77777777" w:rsidR="00231A67" w:rsidRPr="00231A67" w:rsidRDefault="00231A67" w:rsidP="00231A67">
      <w:pPr>
        <w:spacing w:line="276" w:lineRule="auto"/>
        <w:rPr>
          <w:rFonts w:ascii="Calibri" w:hAnsi="Calibri"/>
        </w:rPr>
      </w:pPr>
    </w:p>
    <w:p w14:paraId="100FB422" w14:textId="77777777" w:rsidR="00231A67" w:rsidRPr="00231A67" w:rsidRDefault="00231A67" w:rsidP="00231A67">
      <w:pPr>
        <w:spacing w:line="276" w:lineRule="auto"/>
        <w:rPr>
          <w:rFonts w:ascii="Calibri" w:hAnsi="Calibri"/>
        </w:rPr>
      </w:pPr>
      <w:r w:rsidRPr="00231A67">
        <w:rPr>
          <w:rFonts w:ascii="Calibri" w:hAnsi="Calibri"/>
        </w:rPr>
        <w:t>I have come to the brink of utter ruin, and now I must face public disgrace.” Proverbs 5:14 (NLT)</w:t>
      </w:r>
    </w:p>
    <w:p w14:paraId="457E3D17" w14:textId="77777777" w:rsidR="00231A67" w:rsidRPr="00231A67" w:rsidRDefault="00231A67" w:rsidP="00231A67">
      <w:pPr>
        <w:spacing w:line="276" w:lineRule="auto"/>
        <w:rPr>
          <w:rFonts w:ascii="Calibri" w:hAnsi="Calibri"/>
        </w:rPr>
      </w:pPr>
    </w:p>
    <w:p w14:paraId="16FA72CD" w14:textId="77777777" w:rsidR="00231A67" w:rsidRPr="00231A67" w:rsidRDefault="00231A67" w:rsidP="00231A67">
      <w:pPr>
        <w:spacing w:line="276" w:lineRule="auto"/>
        <w:rPr>
          <w:rFonts w:ascii="Calibri" w:hAnsi="Calibri"/>
          <w:b/>
          <w:bCs/>
          <w:i/>
          <w:iCs/>
        </w:rPr>
      </w:pPr>
      <w:r w:rsidRPr="00231A67">
        <w:rPr>
          <w:rFonts w:ascii="Calibri" w:hAnsi="Calibri"/>
          <w:b/>
          <w:bCs/>
          <w:i/>
          <w:iCs/>
        </w:rPr>
        <w:t>D. Don’t leave God out</w:t>
      </w:r>
    </w:p>
    <w:p w14:paraId="2112D4FA" w14:textId="77777777" w:rsidR="00231A67" w:rsidRPr="00231A67" w:rsidRDefault="00231A67" w:rsidP="00231A67">
      <w:pPr>
        <w:spacing w:line="276" w:lineRule="auto"/>
        <w:rPr>
          <w:rFonts w:ascii="Calibri" w:hAnsi="Calibri"/>
        </w:rPr>
      </w:pPr>
    </w:p>
    <w:p w14:paraId="6A813EA1" w14:textId="77777777" w:rsidR="00231A67" w:rsidRPr="00231A67" w:rsidRDefault="00231A67" w:rsidP="00231A67">
      <w:pPr>
        <w:spacing w:line="276" w:lineRule="auto"/>
        <w:rPr>
          <w:rFonts w:ascii="Calibri" w:hAnsi="Calibri"/>
        </w:rPr>
      </w:pPr>
      <w:r w:rsidRPr="00231A67">
        <w:rPr>
          <w:rFonts w:ascii="Calibri" w:hAnsi="Calibri"/>
        </w:rPr>
        <w:lastRenderedPageBreak/>
        <w:t>But the man who commits adultery is an utter fool, for he destroys himself. Proverbs 6:32 (NLT)</w:t>
      </w:r>
    </w:p>
    <w:p w14:paraId="7B4C8F16" w14:textId="77777777" w:rsidR="00231A67" w:rsidRPr="00231A67" w:rsidRDefault="00231A67" w:rsidP="00231A67">
      <w:pPr>
        <w:spacing w:line="276" w:lineRule="auto"/>
        <w:rPr>
          <w:rFonts w:ascii="Calibri" w:hAnsi="Calibri"/>
          <w:b/>
          <w:bCs/>
        </w:rPr>
      </w:pPr>
    </w:p>
    <w:p w14:paraId="431A2EB6" w14:textId="78020CCD" w:rsidR="00231A67" w:rsidRPr="00231A67" w:rsidRDefault="00231A67" w:rsidP="00231A67">
      <w:pPr>
        <w:spacing w:line="276" w:lineRule="auto"/>
        <w:rPr>
          <w:rFonts w:ascii="Calibri" w:hAnsi="Calibri"/>
          <w:b/>
          <w:bCs/>
        </w:rPr>
      </w:pPr>
      <w:r w:rsidRPr="00231A67">
        <w:rPr>
          <w:rFonts w:ascii="Calibri" w:hAnsi="Calibri"/>
          <w:b/>
          <w:bCs/>
        </w:rPr>
        <w:t>4. Teach your kids to thrive in marriage</w:t>
      </w:r>
      <w:r w:rsidR="004F57BE">
        <w:rPr>
          <w:rFonts w:ascii="Calibri" w:hAnsi="Calibri"/>
          <w:b/>
          <w:bCs/>
        </w:rPr>
        <w:t>.</w:t>
      </w:r>
    </w:p>
    <w:p w14:paraId="5E7ECF5C" w14:textId="77777777" w:rsidR="00231A67" w:rsidRPr="00231A67" w:rsidRDefault="00231A67" w:rsidP="00231A67">
      <w:pPr>
        <w:spacing w:line="276" w:lineRule="auto"/>
        <w:rPr>
          <w:rFonts w:ascii="Calibri" w:hAnsi="Calibri"/>
        </w:rPr>
      </w:pPr>
    </w:p>
    <w:p w14:paraId="41E5F50E" w14:textId="50D43C11" w:rsidR="00231A67" w:rsidRPr="00231A67" w:rsidRDefault="00231A67" w:rsidP="00231A67">
      <w:pPr>
        <w:spacing w:line="276" w:lineRule="auto"/>
        <w:rPr>
          <w:rFonts w:ascii="Calibri" w:hAnsi="Calibri"/>
        </w:rPr>
      </w:pPr>
      <w:r w:rsidRPr="00231A67">
        <w:rPr>
          <w:rFonts w:ascii="Calibri" w:hAnsi="Calibri"/>
        </w:rPr>
        <w:t>Drink water from your own well—share your love only with your wife. Why spill the water of your springs in public, having sex with just anyone?  You should reserve it for yourselves. Don’t share it with strangers. Let your wife be a fountain of blessing for you. Rejoice in the wife of your youth. She is a loving doe, a graceful deer. Let her breasts satisfy you always. May you always be captivated by her love. Why be captivated, my son, with an immoral woman, or embrace the breasts of an adulterous woman? For the LORD sees clearly what a man does, examining every path he takes. An evil man is held captive by his own sins; they are ropes that catch and hold him. He will die for lack of self-control; he will be lost because of his incredible folly. Proverbs 5:15-23 (NLT)</w:t>
      </w:r>
    </w:p>
    <w:p w14:paraId="2DF704DC" w14:textId="77777777" w:rsidR="00231A67" w:rsidRPr="00231A67" w:rsidRDefault="00231A67" w:rsidP="00231A67">
      <w:pPr>
        <w:spacing w:line="276" w:lineRule="auto"/>
        <w:rPr>
          <w:rFonts w:ascii="Calibri" w:hAnsi="Calibri"/>
        </w:rPr>
      </w:pPr>
    </w:p>
    <w:p w14:paraId="78823F8A" w14:textId="77777777" w:rsidR="00231A67" w:rsidRPr="00231A67" w:rsidRDefault="00231A67" w:rsidP="00231A67">
      <w:pPr>
        <w:spacing w:line="276" w:lineRule="auto"/>
        <w:rPr>
          <w:rFonts w:ascii="Calibri" w:hAnsi="Calibri"/>
        </w:rPr>
      </w:pPr>
      <w:r w:rsidRPr="00231A67">
        <w:rPr>
          <w:rFonts w:ascii="Calibri" w:hAnsi="Calibri"/>
        </w:rPr>
        <w:t>Should your springs overflow in the streets, your streams of water in the public squares? Proverbs 5:16 (NIV)</w:t>
      </w:r>
    </w:p>
    <w:p w14:paraId="37CC863F" w14:textId="77777777" w:rsidR="00231A67" w:rsidRPr="00231A67" w:rsidRDefault="00231A67" w:rsidP="00231A67">
      <w:pPr>
        <w:spacing w:line="276" w:lineRule="auto"/>
        <w:rPr>
          <w:rFonts w:ascii="Calibri" w:hAnsi="Calibri"/>
        </w:rPr>
      </w:pPr>
    </w:p>
    <w:p w14:paraId="3C46F521" w14:textId="77777777" w:rsidR="00231A67" w:rsidRPr="00231A67" w:rsidRDefault="00231A67" w:rsidP="00231A67">
      <w:pPr>
        <w:spacing w:line="276" w:lineRule="auto"/>
        <w:rPr>
          <w:rFonts w:ascii="Calibri" w:hAnsi="Calibri"/>
        </w:rPr>
      </w:pPr>
      <w:r w:rsidRPr="00231A67">
        <w:rPr>
          <w:rFonts w:ascii="Calibri" w:hAnsi="Calibri"/>
        </w:rPr>
        <w:t>May your fountain be blessed, and may you rejoice in the wife of your youth. Proverbs 5:18 (NIV)</w:t>
      </w:r>
    </w:p>
    <w:p w14:paraId="0936CF74" w14:textId="77777777" w:rsidR="00231A67" w:rsidRPr="00231A67" w:rsidRDefault="00231A67" w:rsidP="00231A67">
      <w:pPr>
        <w:spacing w:line="276" w:lineRule="auto"/>
        <w:rPr>
          <w:rFonts w:ascii="Calibri" w:hAnsi="Calibri"/>
        </w:rPr>
      </w:pPr>
    </w:p>
    <w:p w14:paraId="16C14E2A" w14:textId="77777777" w:rsidR="00231A67" w:rsidRPr="00231A67" w:rsidRDefault="00231A67" w:rsidP="00231A67">
      <w:pPr>
        <w:spacing w:line="276" w:lineRule="auto"/>
        <w:rPr>
          <w:rFonts w:ascii="Calibri" w:hAnsi="Calibri"/>
        </w:rPr>
      </w:pPr>
      <w:r w:rsidRPr="00231A67">
        <w:rPr>
          <w:rFonts w:ascii="Calibri" w:hAnsi="Calibri"/>
        </w:rPr>
        <w:t>A loving doe, a graceful deer–may her breasts satisfy you always, may you ever be captivated by her love. Proverbs 5:19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D7EA3" w14:textId="77777777" w:rsidR="002D16BE" w:rsidRDefault="002D16BE">
      <w:r>
        <w:separator/>
      </w:r>
    </w:p>
  </w:endnote>
  <w:endnote w:type="continuationSeparator" w:id="0">
    <w:p w14:paraId="794613B8" w14:textId="77777777" w:rsidR="002D16BE" w:rsidRDefault="002D16BE">
      <w:r>
        <w:continuationSeparator/>
      </w:r>
    </w:p>
  </w:endnote>
  <w:endnote w:type="continuationNotice" w:id="1">
    <w:p w14:paraId="1DC14618" w14:textId="77777777" w:rsidR="002D16BE" w:rsidRDefault="002D1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7EFE" w14:textId="77777777" w:rsidR="00C66719" w:rsidRDefault="00C66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A5C7FB5" w:rsidR="000D064C" w:rsidRPr="00E001F4" w:rsidRDefault="00A11D21" w:rsidP="00A11D21">
    <w:pPr>
      <w:pStyle w:val="Footer"/>
      <w:rPr>
        <w:rFonts w:ascii="Calibri" w:hAnsi="Calibri"/>
      </w:rPr>
    </w:pPr>
    <w:r>
      <w:rPr>
        <w:rFonts w:ascii="Calibri" w:hAnsi="Calibri"/>
        <w:b/>
        <w:bCs/>
      </w:rPr>
      <w:tab/>
    </w:r>
    <w:r w:rsidR="00046BD4">
      <w:rPr>
        <w:rFonts w:ascii="Calibri" w:hAnsi="Calibri"/>
        <w:b/>
        <w:bCs/>
      </w:rPr>
      <w:t>Fighting For My Family</w:t>
    </w:r>
    <w:r w:rsidR="000D064C" w:rsidRPr="00E001F4">
      <w:rPr>
        <w:rFonts w:ascii="Calibri" w:hAnsi="Calibri"/>
        <w:b/>
        <w:bCs/>
      </w:rPr>
      <w:t>—</w:t>
    </w:r>
    <w:r w:rsidR="00231A67">
      <w:rPr>
        <w:rFonts w:ascii="Calibri" w:hAnsi="Calibri"/>
        <w:b/>
        <w:bCs/>
      </w:rPr>
      <w:t xml:space="preserve">How </w:t>
    </w:r>
    <w:proofErr w:type="gramStart"/>
    <w:r w:rsidR="00231A67">
      <w:rPr>
        <w:rFonts w:ascii="Calibri" w:hAnsi="Calibri"/>
        <w:b/>
        <w:bCs/>
      </w:rPr>
      <w:t>To</w:t>
    </w:r>
    <w:proofErr w:type="gramEnd"/>
    <w:r w:rsidR="00231A67">
      <w:rPr>
        <w:rFonts w:ascii="Calibri" w:hAnsi="Calibri"/>
        <w:b/>
        <w:bCs/>
      </w:rPr>
      <w:t xml:space="preserve"> Talk To Kids About Sex</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30688D">
      <w:rPr>
        <w:rFonts w:ascii="Calibri" w:hAnsi="Calibri"/>
        <w:b/>
        <w:bCs/>
        <w:noProof/>
      </w:rPr>
      <w:t>1</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30688D">
      <w:rPr>
        <w:rFonts w:ascii="Calibri" w:hAnsi="Calibri"/>
        <w:b/>
        <w:bCs/>
        <w:noProof/>
      </w:rPr>
      <w:t>1</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9BF7" w14:textId="77777777" w:rsidR="00C66719" w:rsidRDefault="00C66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7166" w14:textId="77777777" w:rsidR="002D16BE" w:rsidRDefault="002D16BE">
      <w:r>
        <w:separator/>
      </w:r>
    </w:p>
  </w:footnote>
  <w:footnote w:type="continuationSeparator" w:id="0">
    <w:p w14:paraId="23A99D70" w14:textId="77777777" w:rsidR="002D16BE" w:rsidRDefault="002D16BE">
      <w:r>
        <w:continuationSeparator/>
      </w:r>
    </w:p>
  </w:footnote>
  <w:footnote w:type="continuationNotice" w:id="1">
    <w:p w14:paraId="36373507" w14:textId="77777777" w:rsidR="002D16BE" w:rsidRDefault="002D1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724088">
    <w:abstractNumId w:val="8"/>
  </w:num>
  <w:num w:numId="2" w16cid:durableId="1727024940">
    <w:abstractNumId w:val="6"/>
  </w:num>
  <w:num w:numId="3" w16cid:durableId="449592355">
    <w:abstractNumId w:val="5"/>
  </w:num>
  <w:num w:numId="4" w16cid:durableId="449935737">
    <w:abstractNumId w:val="4"/>
  </w:num>
  <w:num w:numId="5" w16cid:durableId="139468185">
    <w:abstractNumId w:val="7"/>
  </w:num>
  <w:num w:numId="6" w16cid:durableId="184101033">
    <w:abstractNumId w:val="3"/>
  </w:num>
  <w:num w:numId="7" w16cid:durableId="1463885665">
    <w:abstractNumId w:val="2"/>
  </w:num>
  <w:num w:numId="8" w16cid:durableId="376510701">
    <w:abstractNumId w:val="1"/>
  </w:num>
  <w:num w:numId="9" w16cid:durableId="363024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46BD4"/>
    <w:rsid w:val="000529A4"/>
    <w:rsid w:val="000732B4"/>
    <w:rsid w:val="00082D3E"/>
    <w:rsid w:val="0008638E"/>
    <w:rsid w:val="00095757"/>
    <w:rsid w:val="000966E0"/>
    <w:rsid w:val="000A14EA"/>
    <w:rsid w:val="000A7D85"/>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50D80"/>
    <w:rsid w:val="00153B7F"/>
    <w:rsid w:val="00166DD3"/>
    <w:rsid w:val="001822A0"/>
    <w:rsid w:val="00185CA0"/>
    <w:rsid w:val="001903F1"/>
    <w:rsid w:val="001978B3"/>
    <w:rsid w:val="001A2F4C"/>
    <w:rsid w:val="001A3BD3"/>
    <w:rsid w:val="001A4038"/>
    <w:rsid w:val="001C6DAF"/>
    <w:rsid w:val="001E3993"/>
    <w:rsid w:val="001F2E97"/>
    <w:rsid w:val="001F736C"/>
    <w:rsid w:val="002252B6"/>
    <w:rsid w:val="002255D9"/>
    <w:rsid w:val="00231A67"/>
    <w:rsid w:val="00236AB3"/>
    <w:rsid w:val="00255946"/>
    <w:rsid w:val="00274BB9"/>
    <w:rsid w:val="0028034F"/>
    <w:rsid w:val="00285843"/>
    <w:rsid w:val="00290511"/>
    <w:rsid w:val="002A27F0"/>
    <w:rsid w:val="002B71A4"/>
    <w:rsid w:val="002B7D3B"/>
    <w:rsid w:val="002B7DA4"/>
    <w:rsid w:val="002C6F20"/>
    <w:rsid w:val="002D16BE"/>
    <w:rsid w:val="002D3E02"/>
    <w:rsid w:val="002D6FF3"/>
    <w:rsid w:val="002E1AD4"/>
    <w:rsid w:val="002F3A62"/>
    <w:rsid w:val="002F6231"/>
    <w:rsid w:val="0030688D"/>
    <w:rsid w:val="003105A3"/>
    <w:rsid w:val="00313F0F"/>
    <w:rsid w:val="003259AC"/>
    <w:rsid w:val="00327235"/>
    <w:rsid w:val="003351DD"/>
    <w:rsid w:val="003360D2"/>
    <w:rsid w:val="0034188B"/>
    <w:rsid w:val="0034599A"/>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15DB9"/>
    <w:rsid w:val="0042042A"/>
    <w:rsid w:val="00423B74"/>
    <w:rsid w:val="00427806"/>
    <w:rsid w:val="00436846"/>
    <w:rsid w:val="00440449"/>
    <w:rsid w:val="00442464"/>
    <w:rsid w:val="00447886"/>
    <w:rsid w:val="004511A1"/>
    <w:rsid w:val="004612A5"/>
    <w:rsid w:val="004816A2"/>
    <w:rsid w:val="004A349B"/>
    <w:rsid w:val="004A73C5"/>
    <w:rsid w:val="004B25B5"/>
    <w:rsid w:val="004C3050"/>
    <w:rsid w:val="004C5E5A"/>
    <w:rsid w:val="004D1C32"/>
    <w:rsid w:val="004D2515"/>
    <w:rsid w:val="004E7372"/>
    <w:rsid w:val="004F57BE"/>
    <w:rsid w:val="00501EBA"/>
    <w:rsid w:val="00504A84"/>
    <w:rsid w:val="005135BB"/>
    <w:rsid w:val="00514E43"/>
    <w:rsid w:val="005250E7"/>
    <w:rsid w:val="00554E4A"/>
    <w:rsid w:val="0057422B"/>
    <w:rsid w:val="00582FFE"/>
    <w:rsid w:val="00585F84"/>
    <w:rsid w:val="005922EB"/>
    <w:rsid w:val="005B2103"/>
    <w:rsid w:val="005B43AA"/>
    <w:rsid w:val="005B5A7B"/>
    <w:rsid w:val="005C084E"/>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67992"/>
    <w:rsid w:val="00791189"/>
    <w:rsid w:val="007960BA"/>
    <w:rsid w:val="007A1A87"/>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0FFE"/>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D59D2"/>
    <w:rsid w:val="00AF468A"/>
    <w:rsid w:val="00B03B8B"/>
    <w:rsid w:val="00B10327"/>
    <w:rsid w:val="00B158DB"/>
    <w:rsid w:val="00B2760F"/>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6719"/>
    <w:rsid w:val="00C67DA9"/>
    <w:rsid w:val="00C80B1C"/>
    <w:rsid w:val="00C86674"/>
    <w:rsid w:val="00CB2F64"/>
    <w:rsid w:val="00CB5D7D"/>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46BAD"/>
    <w:rsid w:val="00D6624D"/>
    <w:rsid w:val="00D80D10"/>
    <w:rsid w:val="00D86340"/>
    <w:rsid w:val="00D91F73"/>
    <w:rsid w:val="00D92F29"/>
    <w:rsid w:val="00D96680"/>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D5B06"/>
    <w:rsid w:val="00EF1491"/>
    <w:rsid w:val="00EF1DC2"/>
    <w:rsid w:val="00F07ABA"/>
    <w:rsid w:val="00F110E3"/>
    <w:rsid w:val="00F152F0"/>
    <w:rsid w:val="00F31FAF"/>
    <w:rsid w:val="00F3234E"/>
    <w:rsid w:val="00F36CB1"/>
    <w:rsid w:val="00F37FD7"/>
    <w:rsid w:val="00F417EF"/>
    <w:rsid w:val="00F47752"/>
    <w:rsid w:val="00F81C0F"/>
    <w:rsid w:val="00F866D7"/>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1">
    <w:name w:val="Unresolved Mention1"/>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14</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2023-02-02T04:57:00Z</cp:lastPrinted>
  <dcterms:created xsi:type="dcterms:W3CDTF">2023-02-02T23:50:00Z</dcterms:created>
  <dcterms:modified xsi:type="dcterms:W3CDTF">2023-02-03T19:31:00Z</dcterms:modified>
  <cp:category/>
</cp:coreProperties>
</file>